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012353" w:rsidRPr="001656EB" w:rsidP="00A06F41">
      <w:pPr>
        <w:pStyle w:val="TitleSpecialMath"/>
        <w:ind w:left="1201" w:hanging="336"/>
        <w:rPr>
          <w:rFonts w:ascii="Times New Roman" w:hAnsi="Times New Roman" w:cs="Times New Roman"/>
          <w:b w:val="0"/>
          <w:sz w:val="32"/>
          <w:szCs w:val="32"/>
        </w:rPr>
      </w:pPr>
      <w:r w:rsidRPr="001656EB">
        <w:rPr>
          <w:rFonts w:ascii="Times New Roman" w:cs="Times New Roman"/>
          <w:b w:val="0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10782300</wp:posOffset>
            </wp:positionV>
            <wp:extent cx="431800" cy="304800"/>
            <wp:wrapNone/>
            <wp:docPr id="1000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2088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656EB">
        <w:rPr>
          <w:rFonts w:ascii="Times New Roman" w:cs="Times New Roman"/>
          <w:b w:val="0"/>
          <w:sz w:val="32"/>
          <w:szCs w:val="32"/>
        </w:rPr>
        <w:t>清潭中学八年级数学月考试卷</w:t>
      </w:r>
    </w:p>
    <w:p w:rsidR="00955244" w:rsidRPr="000C6520">
      <w:pPr>
        <w:rPr>
          <w:rFonts w:ascii="Times New Roman" w:hAnsi="Times New Roman" w:cs="Times New Roman"/>
        </w:rPr>
      </w:pPr>
      <w:r w:rsidRPr="000C6520">
        <w:rPr>
          <w:rFonts w:ascii="Times New Roman" w:hAnsi="宋体" w:cs="Times New Roman"/>
          <w:b/>
        </w:rPr>
        <w:t>一、选择题（共</w:t>
      </w:r>
      <w:r w:rsidRPr="000C6520">
        <w:rPr>
          <w:rFonts w:ascii="Times New Roman" w:hAnsi="Times New Roman" w:cs="Times New Roman"/>
          <w:b/>
        </w:rPr>
        <w:t>10</w:t>
      </w:r>
      <w:r w:rsidRPr="000C6520">
        <w:rPr>
          <w:rFonts w:ascii="Times New Roman" w:hAnsi="宋体" w:cs="Times New Roman"/>
          <w:b/>
        </w:rPr>
        <w:t>小题；共</w:t>
      </w:r>
      <w:r w:rsidRPr="000C6520" w:rsidR="00FB47AB">
        <w:rPr>
          <w:rFonts w:ascii="Times New Roman" w:hAnsi="Times New Roman" w:cs="Times New Roman"/>
          <w:b/>
        </w:rPr>
        <w:t>3</w:t>
      </w:r>
      <w:r w:rsidRPr="000C6520">
        <w:rPr>
          <w:rFonts w:ascii="Times New Roman" w:hAnsi="Times New Roman" w:cs="Times New Roman"/>
          <w:b/>
        </w:rPr>
        <w:t>0</w:t>
      </w:r>
      <w:r w:rsidRPr="000C6520">
        <w:rPr>
          <w:rFonts w:ascii="Times New Roman" w:hAnsi="宋体" w:cs="Times New Roman"/>
          <w:b/>
        </w:rPr>
        <w:t>分）</w:t>
      </w:r>
    </w:p>
    <w:p w:rsidR="00955244" w:rsidRPr="000C6520" w:rsidP="00FB47AB">
      <w:pPr>
        <w:pStyle w:val="ItemQDescSpecialMathIndent1"/>
        <w:ind w:left="514" w:hanging="233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1. </w:t>
      </w:r>
      <w:r w:rsidRPr="000C6520">
        <w:rPr>
          <w:rFonts w:ascii="Times New Roman" w:cs="Times New Roman"/>
        </w:rPr>
        <w:t>下列各组线段的长为边，能组成三角形的是</w:t>
      </w:r>
      <w:r w:rsidR="00671AEA">
        <w:rPr>
          <w:rFonts w:ascii="Times New Roman" w:cs="Times New Roman"/>
        </w:rPr>
        <w:t>（</w:t>
      </w:r>
      <w:r w:rsidR="00671AEA">
        <w:rPr>
          <w:rFonts w:ascii="Times New Roman" w:cs="Times New Roman" w:hint="eastAsia"/>
        </w:rPr>
        <w:t xml:space="preserve">       </w:t>
      </w:r>
      <w:r w:rsidR="00671AEA">
        <w:rPr>
          <w:rFonts w:ascii="Times New Roman" w:cs="Times New Roman" w:hint="eastAsia"/>
        </w:rPr>
        <w:t>）</w:t>
      </w:r>
      <w:r w:rsidRPr="000C6520">
        <w:rPr>
          <w:rFonts w:ascii="Times New Roman" w:hAnsi="Times New Roman" w:cs="Times New Roman"/>
        </w:rPr>
        <w:t xml:space="preserve"> </w:t>
      </w:r>
    </w:p>
    <w:p w:rsidR="00955244" w:rsidRPr="000C6520">
      <w:pPr>
        <w:pStyle w:val="OptWithTabs2SpecialMathIndent1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  <w:t>A.</w:t>
      </w:r>
      <w:r w:rsidRPr="000C6520" w:rsidR="000A17CA">
        <w:rPr>
          <w:rFonts w:ascii="Times New Roman" w:hAnsi="Times New Roman" w:cs="Times New Roman"/>
        </w:rPr>
        <w:t>2cm</w:t>
      </w:r>
      <w:r w:rsidRPr="000C6520" w:rsidR="000A17CA">
        <w:rPr>
          <w:rFonts w:ascii="Times New Roman" w:cs="Times New Roman"/>
        </w:rPr>
        <w:t>，</w:t>
      </w:r>
      <w:r w:rsidRPr="000C6520" w:rsidR="000A17CA">
        <w:rPr>
          <w:rFonts w:ascii="Times New Roman" w:hAnsi="Times New Roman" w:cs="Times New Roman"/>
        </w:rPr>
        <w:t>3cm</w:t>
      </w:r>
      <w:r w:rsidRPr="000C6520" w:rsidR="000A17CA">
        <w:rPr>
          <w:rFonts w:ascii="Times New Roman" w:cs="Times New Roman"/>
        </w:rPr>
        <w:t>，</w:t>
      </w:r>
      <w:r w:rsidRPr="000C6520" w:rsidR="000A17CA">
        <w:rPr>
          <w:rFonts w:ascii="Times New Roman" w:hAnsi="Times New Roman" w:cs="Times New Roman"/>
        </w:rPr>
        <w:t>4cm</w:t>
      </w:r>
      <w:r w:rsidRPr="000C6520">
        <w:rPr>
          <w:rFonts w:ascii="Times New Roman" w:hAnsi="Times New Roman" w:cs="Times New Roman"/>
        </w:rPr>
        <w:tab/>
        <w:t xml:space="preserve">B. </w:t>
      </w:r>
      <w:r w:rsidRPr="000C6520" w:rsidR="000A17CA">
        <w:rPr>
          <w:rFonts w:ascii="Times New Roman" w:hAnsi="Times New Roman" w:cs="Times New Roman"/>
        </w:rPr>
        <w:t>2cm</w:t>
      </w:r>
      <w:r w:rsidRPr="000C6520" w:rsidR="000A17CA">
        <w:rPr>
          <w:rFonts w:ascii="Times New Roman" w:cs="Times New Roman"/>
        </w:rPr>
        <w:t>，</w:t>
      </w:r>
      <w:r w:rsidRPr="000C6520" w:rsidR="000A17CA">
        <w:rPr>
          <w:rFonts w:ascii="Times New Roman" w:hAnsi="Times New Roman" w:cs="Times New Roman"/>
        </w:rPr>
        <w:t>3cm</w:t>
      </w:r>
      <w:r w:rsidRPr="000C6520" w:rsidR="000A17CA">
        <w:rPr>
          <w:rFonts w:ascii="Times New Roman" w:cs="Times New Roman"/>
        </w:rPr>
        <w:t>，</w:t>
      </w:r>
      <w:r w:rsidRPr="000C6520" w:rsidR="000A17CA">
        <w:rPr>
          <w:rFonts w:ascii="Times New Roman" w:hAnsi="Times New Roman" w:cs="Times New Roman"/>
        </w:rPr>
        <w:t>5cm</w:t>
      </w:r>
      <w:r w:rsidRPr="000C6520" w:rsidR="000A17CA">
        <w:rPr>
          <w:rFonts w:ascii="Times New Roman" w:hAnsi="Times New Roman" w:cs="Times New Roman"/>
          <w:noProof/>
        </w:rPr>
        <w:t xml:space="preserve"> </w:t>
      </w:r>
    </w:p>
    <w:p w:rsidR="00955244" w:rsidRPr="000C6520">
      <w:pPr>
        <w:pStyle w:val="OptWithTabs2SpecialMathIndent1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  <w:t>C.</w:t>
      </w:r>
      <w:r w:rsidRPr="000C6520" w:rsidR="000A17CA">
        <w:rPr>
          <w:rFonts w:ascii="Times New Roman" w:hAnsi="Times New Roman" w:cs="Times New Roman"/>
        </w:rPr>
        <w:t xml:space="preserve"> 2cm</w:t>
      </w:r>
      <w:r w:rsidRPr="000C6520" w:rsidR="000A17CA">
        <w:rPr>
          <w:rFonts w:ascii="Times New Roman" w:cs="Times New Roman"/>
        </w:rPr>
        <w:t>，</w:t>
      </w:r>
      <w:r w:rsidRPr="000C6520" w:rsidR="000A17CA">
        <w:rPr>
          <w:rFonts w:ascii="Times New Roman" w:hAnsi="Times New Roman" w:cs="Times New Roman"/>
        </w:rPr>
        <w:t>5cm</w:t>
      </w:r>
      <w:r w:rsidRPr="000C6520" w:rsidR="000A17CA">
        <w:rPr>
          <w:rFonts w:ascii="Times New Roman" w:cs="Times New Roman"/>
        </w:rPr>
        <w:t>，</w:t>
      </w:r>
      <w:r w:rsidRPr="000C6520" w:rsidR="000A17CA">
        <w:rPr>
          <w:rFonts w:ascii="Times New Roman" w:hAnsi="Times New Roman" w:cs="Times New Roman"/>
        </w:rPr>
        <w:t>10cm</w:t>
      </w:r>
      <w:r w:rsidRPr="000C6520">
        <w:rPr>
          <w:rFonts w:ascii="Times New Roman" w:hAnsi="Times New Roman" w:cs="Times New Roman"/>
        </w:rPr>
        <w:tab/>
        <w:t>D.</w:t>
      </w:r>
      <w:r w:rsidRPr="000C6520" w:rsidR="000A17CA">
        <w:rPr>
          <w:rFonts w:ascii="Times New Roman" w:hAnsi="Times New Roman" w:cs="Times New Roman"/>
        </w:rPr>
        <w:t xml:space="preserve"> 8cm</w:t>
      </w:r>
      <w:r w:rsidRPr="000C6520" w:rsidR="000A17CA">
        <w:rPr>
          <w:rFonts w:ascii="Times New Roman" w:cs="Times New Roman"/>
        </w:rPr>
        <w:t>，</w:t>
      </w:r>
      <w:r w:rsidRPr="000C6520" w:rsidR="000A17CA">
        <w:rPr>
          <w:rFonts w:ascii="Times New Roman" w:hAnsi="Times New Roman" w:cs="Times New Roman"/>
        </w:rPr>
        <w:t>4cm</w:t>
      </w:r>
      <w:r w:rsidRPr="000C6520" w:rsidR="000A17CA">
        <w:rPr>
          <w:rFonts w:ascii="Times New Roman" w:cs="Times New Roman"/>
        </w:rPr>
        <w:t>，</w:t>
      </w:r>
      <w:r w:rsidRPr="000C6520" w:rsidR="000A17CA">
        <w:rPr>
          <w:rFonts w:ascii="Times New Roman" w:hAnsi="Times New Roman" w:cs="Times New Roman"/>
        </w:rPr>
        <w:t>4cm</w:t>
      </w:r>
      <w:r w:rsidRPr="000C6520">
        <w:rPr>
          <w:rFonts w:ascii="Times New Roman" w:hAnsi="Times New Roman" w:cs="Times New Roman"/>
        </w:rPr>
        <w:t xml:space="preserve"> </w:t>
      </w: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FB47AB">
      <w:pPr>
        <w:pStyle w:val="ItemQDescSpecialMathIndent1"/>
        <w:ind w:left="514" w:hanging="233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2. </w:t>
      </w:r>
      <w:r w:rsidRPr="000C6520">
        <w:rPr>
          <w:rFonts w:ascii="Times New Roman" w:cs="Times New Roman"/>
        </w:rPr>
        <w:t>已知正多边形的一个外角为</w:t>
      </w:r>
      <w:r w:rsidRPr="000C6520" w:rsidR="000A17CA">
        <w:rPr>
          <w:rFonts w:ascii="Times New Roman" w:hAnsi="Times New Roman" w:cs="Times New Roman"/>
        </w:rPr>
        <w:t>36°</w:t>
      </w:r>
      <w:r w:rsidRPr="000C6520">
        <w:rPr>
          <w:rFonts w:ascii="Times New Roman" w:cs="Times New Roman"/>
        </w:rPr>
        <w:t>，则该正多边形的边数为</w:t>
      </w:r>
      <w:r w:rsidRPr="000C6520">
        <w:rPr>
          <w:rFonts w:ascii="Times New Roman" w:hAnsi="Times New Roman" w:cs="Times New Roman"/>
        </w:rPr>
        <w:t xml:space="preserve"> </w:t>
      </w:r>
      <w:r w:rsidR="00671AEA">
        <w:rPr>
          <w:rFonts w:ascii="Times New Roman" w:cs="Times New Roman"/>
        </w:rPr>
        <w:t>（</w:t>
      </w:r>
      <w:r w:rsidR="00671AEA">
        <w:rPr>
          <w:rFonts w:ascii="Times New Roman" w:cs="Times New Roman" w:hint="eastAsia"/>
        </w:rPr>
        <w:t xml:space="preserve">       </w:t>
      </w:r>
      <w:r w:rsidR="00671AEA">
        <w:rPr>
          <w:rFonts w:ascii="Times New Roman" w:cs="Times New Roman" w:hint="eastAsia"/>
        </w:rPr>
        <w:t>）</w:t>
      </w:r>
    </w:p>
    <w:p w:rsidR="00955244" w:rsidRPr="000C6520">
      <w:pPr>
        <w:pStyle w:val="OptWithTabs4SpecialMathIndent1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  <w:t xml:space="preserve">A. </w:t>
      </w:r>
      <w:r w:rsidRPr="000C6520" w:rsidR="000A17CA">
        <w:rPr>
          <w:rFonts w:ascii="Times New Roman" w:hAnsi="Times New Roman" w:cs="Times New Roman"/>
        </w:rPr>
        <w:t>12</w:t>
      </w:r>
      <w:r w:rsidRPr="000C6520">
        <w:rPr>
          <w:rFonts w:ascii="Times New Roman" w:hAnsi="Times New Roman" w:cs="Times New Roman"/>
        </w:rPr>
        <w:tab/>
        <w:t xml:space="preserve">B. </w:t>
      </w:r>
      <w:r w:rsidRPr="000C6520" w:rsidR="000A17CA">
        <w:rPr>
          <w:rFonts w:ascii="Times New Roman" w:hAnsi="Times New Roman" w:cs="Times New Roman"/>
          <w:noProof/>
        </w:rPr>
        <w:t>10</w:t>
      </w:r>
      <w:r w:rsidRPr="000C6520">
        <w:rPr>
          <w:rFonts w:ascii="Times New Roman" w:hAnsi="Times New Roman" w:cs="Times New Roman"/>
        </w:rPr>
        <w:tab/>
        <w:t xml:space="preserve">C. </w:t>
      </w:r>
      <w:r w:rsidRPr="000C6520" w:rsidR="000A17CA">
        <w:rPr>
          <w:rFonts w:ascii="Times New Roman" w:hAnsi="Times New Roman" w:cs="Times New Roman"/>
          <w:noProof/>
        </w:rPr>
        <w:t>8</w:t>
      </w:r>
      <w:r w:rsidRPr="000C6520">
        <w:rPr>
          <w:rFonts w:ascii="Times New Roman" w:hAnsi="Times New Roman" w:cs="Times New Roman"/>
        </w:rPr>
        <w:tab/>
        <w:t xml:space="preserve">D. </w:t>
      </w:r>
      <w:r w:rsidRPr="000C6520" w:rsidR="000A17CA">
        <w:rPr>
          <w:rFonts w:ascii="Times New Roman" w:hAnsi="Times New Roman" w:cs="Times New Roman"/>
          <w:noProof/>
        </w:rPr>
        <w:t>6</w:t>
      </w: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BE40BC">
      <w:pPr>
        <w:ind w:left="300" w:leftChars="150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3. </w:t>
      </w:r>
      <w:r w:rsidRPr="000C6520">
        <w:rPr>
          <w:rFonts w:ascii="Times New Roman" w:cs="Times New Roman"/>
        </w:rPr>
        <w:t>如图，将两根钢条</w:t>
      </w:r>
      <w:r w:rsidRPr="000C6520" w:rsidR="000A17CA">
        <w:rPr>
          <w:rFonts w:ascii="Times New Roman" w:hAnsi="Times New Roman" w:cs="Times New Roman"/>
        </w:rPr>
        <w:t>AA′</w:t>
      </w:r>
      <w:r w:rsidRPr="000C6520">
        <w:rPr>
          <w:rFonts w:ascii="Times New Roman" w:cs="Times New Roman"/>
        </w:rPr>
        <w:t>，</w:t>
      </w:r>
      <w:r w:rsidRPr="000C6520" w:rsidR="000A17CA">
        <w:rPr>
          <w:rFonts w:ascii="Times New Roman" w:hAnsi="Times New Roman" w:cs="Times New Roman"/>
        </w:rPr>
        <w:t>BB′</w:t>
      </w:r>
      <w:r w:rsidRPr="000C6520">
        <w:rPr>
          <w:rFonts w:ascii="Times New Roman" w:cs="Times New Roman"/>
        </w:rPr>
        <w:t>的中点</w:t>
      </w:r>
      <w:r w:rsidRPr="000C6520">
        <w:rPr>
          <w:rFonts w:ascii="Times New Roman" w:hAnsi="Times New Roman" w:cs="Times New Roman"/>
        </w:rPr>
        <w:t xml:space="preserve"> </w:t>
      </w:r>
      <w:r w:rsidRPr="000C6520" w:rsidR="000A17CA">
        <w:rPr>
          <w:rFonts w:ascii="Times New Roman" w:hAnsi="Times New Roman" w:cs="Times New Roman"/>
          <w:noProof/>
        </w:rPr>
        <w:t>O</w:t>
      </w:r>
      <w:r w:rsidRPr="000C6520" w:rsidR="00746AC6">
        <w:rPr>
          <w:rFonts w:ascii="Times New Roman" w:cs="Times New Roman"/>
        </w:rPr>
        <w:t>连在一起，使</w:t>
      </w:r>
      <w:r w:rsidRPr="000C6520" w:rsidR="00746AC6">
        <w:rPr>
          <w:rFonts w:ascii="Times New Roman" w:hAnsi="Times New Roman" w:cs="Times New Roman"/>
        </w:rPr>
        <w:t xml:space="preserve"> AA′</w:t>
      </w:r>
      <w:r w:rsidRPr="000C6520" w:rsidR="00746AC6">
        <w:rPr>
          <w:rFonts w:ascii="Times New Roman" w:cs="Times New Roman"/>
        </w:rPr>
        <w:t>，</w:t>
      </w:r>
      <w:r w:rsidRPr="000C6520" w:rsidR="00746AC6">
        <w:rPr>
          <w:rFonts w:ascii="Times New Roman" w:hAnsi="Times New Roman" w:cs="Times New Roman"/>
        </w:rPr>
        <w:t>BB′</w:t>
      </w:r>
      <w:r w:rsidRPr="000C6520" w:rsidR="00746AC6">
        <w:rPr>
          <w:rFonts w:ascii="Times New Roman" w:cs="Times New Roman"/>
        </w:rPr>
        <w:t>可以绕着点</w:t>
      </w:r>
      <w:r w:rsidRPr="000C6520" w:rsidR="00746AC6">
        <w:rPr>
          <w:rFonts w:ascii="Times New Roman" w:hAnsi="Times New Roman" w:cs="Times New Roman"/>
        </w:rPr>
        <w:t xml:space="preserve"> </w:t>
      </w:r>
      <w:r w:rsidRPr="000C6520" w:rsidR="00746AC6">
        <w:rPr>
          <w:rFonts w:ascii="Times New Roman" w:hAnsi="Times New Roman" w:cs="Times New Roman"/>
          <w:noProof/>
        </w:rPr>
        <w:t>O</w:t>
      </w:r>
      <w:r w:rsidRPr="000C6520" w:rsidR="00746AC6">
        <w:rPr>
          <w:rFonts w:ascii="Times New Roman" w:hAnsi="Times New Roman" w:cs="Times New Roman"/>
        </w:rPr>
        <w:t xml:space="preserve"> </w:t>
      </w:r>
      <w:r w:rsidRPr="000C6520" w:rsidR="00746AC6">
        <w:rPr>
          <w:rFonts w:ascii="Times New Roman" w:cs="Times New Roman"/>
        </w:rPr>
        <w:t>自由转动，就做成了一个测量工件，由三角形全等得出</w:t>
      </w:r>
      <w:r w:rsidRPr="000C6520" w:rsidR="00746AC6">
        <w:rPr>
          <w:rFonts w:ascii="Times New Roman" w:hAnsi="Times New Roman" w:cs="Times New Roman"/>
        </w:rPr>
        <w:t xml:space="preserve">A′B′  </w:t>
      </w:r>
      <w:r w:rsidRPr="000C6520" w:rsidR="00746AC6">
        <w:rPr>
          <w:rFonts w:ascii="Times New Roman" w:cs="Times New Roman"/>
        </w:rPr>
        <w:t>的长等于内槽宽</w:t>
      </w:r>
      <w:r w:rsidRPr="000C6520" w:rsidR="00746AC6">
        <w:rPr>
          <w:rFonts w:ascii="Times New Roman" w:hAnsi="Times New Roman" w:cs="Times New Roman"/>
        </w:rPr>
        <w:t>AB,</w:t>
      </w:r>
      <w:r w:rsidRPr="000C6520" w:rsidR="00746AC6">
        <w:rPr>
          <w:rFonts w:ascii="Times New Roman" w:cs="Times New Roman"/>
        </w:rPr>
        <w:t>那么判定</w:t>
      </w:r>
      <w:r w:rsidRPr="000C6520" w:rsidR="00746AC6">
        <w:rPr>
          <w:rFonts w:ascii="Times New Roman" w:hAnsiTheme="minorEastAsia" w:cs="Times New Roman"/>
        </w:rPr>
        <w:t>△</w:t>
      </w:r>
      <w:r w:rsidRPr="000C6520" w:rsidR="00746AC6">
        <w:rPr>
          <w:rFonts w:ascii="Times New Roman" w:hAnsi="Times New Roman" w:cs="Times New Roman"/>
        </w:rPr>
        <w:t>OAB</w:t>
      </w:r>
      <w:r w:rsidRPr="000C6520" w:rsidR="00746AC6">
        <w:rPr>
          <w:rFonts w:ascii="Times New Roman" w:hAnsiTheme="minorEastAsia" w:cs="Times New Roman"/>
        </w:rPr>
        <w:t>≌△</w:t>
      </w:r>
      <w:r w:rsidRPr="000C6520" w:rsidR="00746AC6">
        <w:rPr>
          <w:rFonts w:ascii="Times New Roman" w:hAnsi="Times New Roman" w:cs="Times New Roman"/>
        </w:rPr>
        <w:t>O A′B′</w:t>
      </w:r>
      <w:r w:rsidRPr="000C6520" w:rsidR="00746AC6">
        <w:rPr>
          <w:rFonts w:ascii="Times New Roman" w:cs="Times New Roman"/>
        </w:rPr>
        <w:t>的理</w:t>
      </w:r>
      <w:r w:rsidRPr="000C6520">
        <w:rPr>
          <w:rFonts w:ascii="Times New Roman" w:cs="Times New Roman"/>
        </w:rPr>
        <w:t>由是</w:t>
      </w:r>
      <w:r w:rsidRPr="000C6520">
        <w:rPr>
          <w:rFonts w:ascii="Times New Roman" w:hAnsi="Times New Roman" w:cs="Times New Roman"/>
        </w:rPr>
        <w:t xml:space="preserve"> </w:t>
      </w:r>
      <w:r w:rsidR="00671AEA">
        <w:rPr>
          <w:rFonts w:ascii="Times New Roman" w:cs="Times New Roman"/>
        </w:rPr>
        <w:t>（</w:t>
      </w:r>
      <w:r w:rsidR="00671AEA">
        <w:rPr>
          <w:rFonts w:ascii="Times New Roman" w:cs="Times New Roman" w:hint="eastAsia"/>
        </w:rPr>
        <w:t xml:space="preserve">       </w:t>
      </w:r>
      <w:r w:rsidR="00671AEA">
        <w:rPr>
          <w:rFonts w:ascii="Times New Roman" w:cs="Times New Roman" w:hint="eastAsia"/>
        </w:rPr>
        <w:t>）</w:t>
      </w:r>
    </w:p>
    <w:p w:rsidR="00955244" w:rsidRPr="000C6520">
      <w:pPr>
        <w:pStyle w:val="OptWithTabs4SpecialMathIndent1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5071110</wp:posOffset>
            </wp:positionH>
            <wp:positionV relativeFrom="paragraph">
              <wp:posOffset>232966</wp:posOffset>
            </wp:positionV>
            <wp:extent cx="866775" cy="941784"/>
            <wp:effectExtent l="19050" t="0" r="9525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18402" name="image.pn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941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4213860</wp:posOffset>
            </wp:positionH>
            <wp:positionV relativeFrom="paragraph">
              <wp:posOffset>174625</wp:posOffset>
            </wp:positionV>
            <wp:extent cx="847725" cy="1019175"/>
            <wp:effectExtent l="19050" t="0" r="9525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09308" name="image.pn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2404110</wp:posOffset>
            </wp:positionH>
            <wp:positionV relativeFrom="paragraph">
              <wp:posOffset>174625</wp:posOffset>
            </wp:positionV>
            <wp:extent cx="855345" cy="1019175"/>
            <wp:effectExtent l="19050" t="0" r="1905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64783" name="image.pn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534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 w:rsidR="00E219B7">
        <w:rPr>
          <w:rFonts w:ascii="Times New Roman" w:hAnsi="Times New Roman" w:cs="Times New Roman"/>
        </w:rPr>
        <w:tab/>
        <w:t xml:space="preserve">A. </w:t>
      </w:r>
      <w:r w:rsidRPr="000C6520" w:rsidR="00E219B7">
        <w:rPr>
          <w:rFonts w:ascii="Times New Roman" w:cs="Times New Roman"/>
        </w:rPr>
        <w:t>边角边</w:t>
      </w:r>
      <w:r w:rsidRPr="000C6520" w:rsidR="00E219B7">
        <w:rPr>
          <w:rFonts w:ascii="Times New Roman" w:hAnsi="Times New Roman" w:cs="Times New Roman"/>
        </w:rPr>
        <w:tab/>
        <w:t xml:space="preserve">B. </w:t>
      </w:r>
      <w:r w:rsidRPr="000C6520" w:rsidR="00E219B7">
        <w:rPr>
          <w:rFonts w:ascii="Times New Roman" w:cs="Times New Roman"/>
        </w:rPr>
        <w:t>角边角</w:t>
      </w:r>
      <w:r w:rsidRPr="000C6520" w:rsidR="00E219B7">
        <w:rPr>
          <w:rFonts w:ascii="Times New Roman" w:hAnsi="Times New Roman" w:cs="Times New Roman"/>
        </w:rPr>
        <w:tab/>
        <w:t xml:space="preserve">C. </w:t>
      </w:r>
      <w:r w:rsidRPr="000C6520" w:rsidR="00E219B7">
        <w:rPr>
          <w:rFonts w:ascii="Times New Roman" w:cs="Times New Roman"/>
        </w:rPr>
        <w:t>边边边</w:t>
      </w:r>
      <w:r w:rsidRPr="000C6520" w:rsidR="00E219B7">
        <w:rPr>
          <w:rFonts w:ascii="Times New Roman" w:hAnsi="Times New Roman" w:cs="Times New Roman"/>
        </w:rPr>
        <w:tab/>
        <w:t xml:space="preserve">D. </w:t>
      </w:r>
      <w:r w:rsidRPr="000C6520" w:rsidR="00E219B7">
        <w:rPr>
          <w:rFonts w:ascii="Times New Roman" w:cs="Times New Roman"/>
        </w:rPr>
        <w:t>角角边</w:t>
      </w:r>
    </w:p>
    <w:p w:rsidR="00FB47AB" w:rsidRPr="000C6520" w:rsidP="00FB47AB">
      <w:pPr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3166110</wp:posOffset>
            </wp:positionH>
            <wp:positionV relativeFrom="paragraph">
              <wp:posOffset>96520</wp:posOffset>
            </wp:positionV>
            <wp:extent cx="1009650" cy="723900"/>
            <wp:effectExtent l="1905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670321" name="image.pn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1232535</wp:posOffset>
            </wp:positionH>
            <wp:positionV relativeFrom="paragraph">
              <wp:posOffset>96520</wp:posOffset>
            </wp:positionV>
            <wp:extent cx="1219200" cy="676275"/>
            <wp:effectExtent l="1905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001575" name="image.pn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67946</wp:posOffset>
            </wp:positionV>
            <wp:extent cx="876300" cy="75392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00391" name="image.pn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5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47AB" w:rsidRPr="000C6520" w:rsidP="00FB47AB">
      <w:pPr>
        <w:rPr>
          <w:rFonts w:ascii="Times New Roman" w:hAnsi="Times New Roman" w:cs="Times New Roman"/>
        </w:rPr>
      </w:pPr>
    </w:p>
    <w:p w:rsidR="00FB47AB" w:rsidRPr="000C6520" w:rsidP="00FB47AB">
      <w:pPr>
        <w:rPr>
          <w:rFonts w:ascii="Times New Roman" w:hAnsi="Times New Roman" w:cs="Times New Roman"/>
        </w:rPr>
      </w:pPr>
    </w:p>
    <w:p w:rsidR="00FB47AB" w:rsidRPr="000C6520" w:rsidP="00FB47AB">
      <w:pPr>
        <w:rPr>
          <w:rFonts w:ascii="Times New Roman" w:hAnsi="Times New Roman" w:cs="Times New Roman"/>
        </w:rPr>
      </w:pP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FB47AB">
      <w:pPr>
        <w:pStyle w:val="ItemQDescSpecialMathIndent1"/>
        <w:ind w:left="514" w:hanging="233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4. </w:t>
      </w:r>
      <w:r w:rsidRPr="000C6520">
        <w:rPr>
          <w:rFonts w:ascii="Times New Roman" w:cs="Times New Roman"/>
        </w:rPr>
        <w:t>如图，已知点</w:t>
      </w:r>
      <w:r w:rsidRPr="000C6520" w:rsidR="00BE40BC">
        <w:rPr>
          <w:rFonts w:ascii="Times New Roman" w:hAnsi="Times New Roman" w:cs="Times New Roman"/>
        </w:rPr>
        <w:t>A</w:t>
      </w:r>
      <w:r w:rsidRPr="000C6520" w:rsidR="00BE40BC">
        <w:rPr>
          <w:rFonts w:ascii="Times New Roman" w:cs="Times New Roman"/>
        </w:rPr>
        <w:t>、</w:t>
      </w:r>
      <w:r w:rsidRPr="000C6520" w:rsidR="00BE40BC">
        <w:rPr>
          <w:rFonts w:ascii="Times New Roman" w:hAnsi="Times New Roman" w:cs="Times New Roman"/>
        </w:rPr>
        <w:t>D</w:t>
      </w:r>
      <w:r w:rsidRPr="000C6520" w:rsidR="00BE40BC">
        <w:rPr>
          <w:rFonts w:ascii="Times New Roman" w:cs="Times New Roman"/>
        </w:rPr>
        <w:t>、</w:t>
      </w:r>
      <w:r w:rsidRPr="000C6520" w:rsidR="00BE40BC">
        <w:rPr>
          <w:rFonts w:ascii="Times New Roman" w:hAnsi="Times New Roman" w:cs="Times New Roman"/>
        </w:rPr>
        <w:t>C</w:t>
      </w:r>
      <w:r w:rsidRPr="000C6520" w:rsidR="00BE40BC">
        <w:rPr>
          <w:rFonts w:ascii="Times New Roman" w:cs="Times New Roman"/>
        </w:rPr>
        <w:t>、</w:t>
      </w:r>
      <w:r w:rsidRPr="000C6520" w:rsidR="00BE40BC">
        <w:rPr>
          <w:rFonts w:ascii="Times New Roman" w:hAnsi="Times New Roman" w:cs="Times New Roman"/>
        </w:rPr>
        <w:t>F</w:t>
      </w:r>
      <w:r w:rsidRPr="000C6520">
        <w:rPr>
          <w:rFonts w:ascii="Times New Roman" w:cs="Times New Roman"/>
        </w:rPr>
        <w:t>在同一条直线上，</w:t>
      </w:r>
      <w:r w:rsidRPr="000C6520" w:rsidR="00BE40BC">
        <w:rPr>
          <w:rFonts w:ascii="Times New Roman" w:hAnsi="Times New Roman" w:cs="Times New Roman"/>
        </w:rPr>
        <w:t xml:space="preserve"> AB=DE</w:t>
      </w:r>
      <w:r w:rsidRPr="000C6520">
        <w:rPr>
          <w:rFonts w:ascii="Times New Roman" w:cs="Times New Roman"/>
        </w:rPr>
        <w:t>，</w:t>
      </w:r>
      <w:r w:rsidRPr="000C6520" w:rsidR="00BE40BC">
        <w:rPr>
          <w:rFonts w:ascii="Times New Roman" w:hAnsi="Times New Roman" w:cs="Times New Roman"/>
        </w:rPr>
        <w:t xml:space="preserve"> BC=EF</w:t>
      </w:r>
      <w:r w:rsidRPr="000C6520">
        <w:rPr>
          <w:rFonts w:ascii="Times New Roman" w:cs="Times New Roman"/>
        </w:rPr>
        <w:t>，要使</w:t>
      </w:r>
      <w:r w:rsidRPr="000C6520" w:rsidR="00BE40BC">
        <w:rPr>
          <w:rFonts w:ascii="Times New Roman" w:hAnsiTheme="minorEastAsia" w:cs="Times New Roman"/>
        </w:rPr>
        <w:t>△</w:t>
      </w:r>
      <w:r w:rsidRPr="000C6520" w:rsidR="00BE40BC">
        <w:rPr>
          <w:rFonts w:ascii="Times New Roman" w:hAnsi="Times New Roman" w:cs="Times New Roman"/>
        </w:rPr>
        <w:t>ABC</w:t>
      </w:r>
      <w:r w:rsidRPr="000C6520" w:rsidR="00BE40BC">
        <w:rPr>
          <w:rFonts w:ascii="Times New Roman" w:hAnsiTheme="minorEastAsia" w:cs="Times New Roman"/>
        </w:rPr>
        <w:t>≌△</w:t>
      </w:r>
      <w:r w:rsidRPr="000C6520" w:rsidR="00BE40BC">
        <w:rPr>
          <w:rFonts w:ascii="Times New Roman" w:hAnsi="Times New Roman" w:cs="Times New Roman"/>
        </w:rPr>
        <w:t>DEF</w:t>
      </w:r>
      <w:r w:rsidRPr="000C6520">
        <w:rPr>
          <w:rFonts w:ascii="Times New Roman" w:cs="Times New Roman"/>
        </w:rPr>
        <w:t>，还需要添加一个条件是</w:t>
      </w:r>
      <w:r w:rsidRPr="000C6520">
        <w:rPr>
          <w:rFonts w:ascii="Times New Roman" w:hAnsi="Times New Roman" w:cs="Times New Roman"/>
        </w:rPr>
        <w:t xml:space="preserve"> </w:t>
      </w:r>
      <w:r w:rsidR="00671AEA">
        <w:rPr>
          <w:rFonts w:ascii="Times New Roman" w:cs="Times New Roman"/>
        </w:rPr>
        <w:t>（</w:t>
      </w:r>
      <w:r w:rsidR="00671AEA">
        <w:rPr>
          <w:rFonts w:ascii="Times New Roman" w:cs="Times New Roman" w:hint="eastAsia"/>
        </w:rPr>
        <w:t xml:space="preserve">       </w:t>
      </w:r>
      <w:r w:rsidR="00671AEA">
        <w:rPr>
          <w:rFonts w:ascii="Times New Roman" w:cs="Times New Roman" w:hint="eastAsia"/>
        </w:rPr>
        <w:t>）</w:t>
      </w:r>
    </w:p>
    <w:p w:rsidR="00955244" w:rsidRPr="000C6520">
      <w:pPr>
        <w:pStyle w:val="OptWithTabs4SpecialMathIndent1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  <w:t>A.</w:t>
      </w:r>
      <w:r w:rsidRPr="000C6520" w:rsidR="00BE40BC">
        <w:rPr>
          <w:rFonts w:ascii="Times New Roman" w:hAnsiTheme="minorEastAsia" w:cs="Times New Roman"/>
        </w:rPr>
        <w:t>∠</w:t>
      </w:r>
      <w:r w:rsidRPr="000C6520" w:rsidR="00BE40BC">
        <w:rPr>
          <w:rFonts w:ascii="Times New Roman" w:hAnsi="Times New Roman" w:cs="Times New Roman"/>
        </w:rPr>
        <w:t>BCA=</w:t>
      </w:r>
      <w:r w:rsidRPr="000C6520" w:rsidR="00BE40BC">
        <w:rPr>
          <w:rFonts w:ascii="Times New Roman" w:hAnsiTheme="minorEastAsia" w:cs="Times New Roman"/>
        </w:rPr>
        <w:t>∠</w:t>
      </w:r>
      <w:r w:rsidRPr="000C6520" w:rsidR="00BE40BC">
        <w:rPr>
          <w:rFonts w:ascii="Times New Roman" w:hAnsi="Times New Roman" w:cs="Times New Roman"/>
        </w:rPr>
        <w:t>F</w:t>
      </w:r>
      <w:r w:rsidRPr="000C6520">
        <w:rPr>
          <w:rFonts w:ascii="Times New Roman" w:hAnsi="Times New Roman" w:cs="Times New Roman"/>
        </w:rPr>
        <w:tab/>
        <w:t>B.</w:t>
      </w:r>
      <w:r w:rsidRPr="000C6520" w:rsidR="00BE40BC">
        <w:rPr>
          <w:rFonts w:ascii="Times New Roman" w:hAnsiTheme="minorEastAsia" w:cs="Times New Roman"/>
        </w:rPr>
        <w:t>∠</w:t>
      </w:r>
      <w:r w:rsidRPr="000C6520" w:rsidR="00BE40BC">
        <w:rPr>
          <w:rFonts w:ascii="Times New Roman" w:hAnsi="Times New Roman" w:cs="Times New Roman"/>
        </w:rPr>
        <w:t>A=</w:t>
      </w:r>
      <w:r w:rsidRPr="000C6520" w:rsidR="00BE40BC">
        <w:rPr>
          <w:rFonts w:ascii="Times New Roman" w:hAnsiTheme="minorEastAsia" w:cs="Times New Roman"/>
        </w:rPr>
        <w:t>∠</w:t>
      </w:r>
      <w:r w:rsidRPr="000C6520" w:rsidR="00BE40BC">
        <w:rPr>
          <w:rFonts w:ascii="Times New Roman" w:hAnsi="Times New Roman" w:cs="Times New Roman"/>
        </w:rPr>
        <w:t>EDF</w:t>
      </w:r>
      <w:r w:rsidRPr="000C6520">
        <w:rPr>
          <w:rFonts w:ascii="Times New Roman" w:hAnsi="Times New Roman" w:cs="Times New Roman"/>
        </w:rPr>
        <w:tab/>
        <w:t xml:space="preserve">C. </w:t>
      </w:r>
      <w:r w:rsidRPr="000C6520" w:rsidR="00BE40BC">
        <w:rPr>
          <w:rFonts w:ascii="Times New Roman" w:hAnsi="Times New Roman" w:cs="Times New Roman"/>
        </w:rPr>
        <w:t>BC</w:t>
      </w:r>
      <w:r w:rsidRPr="000C6520" w:rsidR="00BE40BC">
        <w:rPr>
          <w:rFonts w:ascii="Times New Roman" w:hAnsiTheme="minorEastAsia" w:cs="Times New Roman"/>
        </w:rPr>
        <w:t>∥</w:t>
      </w:r>
      <w:r w:rsidRPr="000C6520" w:rsidR="00BE40BC">
        <w:rPr>
          <w:rFonts w:ascii="Times New Roman" w:hAnsi="Times New Roman" w:cs="Times New Roman"/>
        </w:rPr>
        <w:t>EF</w:t>
      </w:r>
      <w:r w:rsidRPr="000C6520">
        <w:rPr>
          <w:rFonts w:ascii="Times New Roman" w:hAnsi="Times New Roman" w:cs="Times New Roman"/>
        </w:rPr>
        <w:tab/>
        <w:t xml:space="preserve">D. </w:t>
      </w:r>
      <w:r w:rsidRPr="000C6520" w:rsidR="00BE40BC">
        <w:rPr>
          <w:rFonts w:ascii="Times New Roman" w:hAnsiTheme="minorEastAsia" w:cs="Times New Roman"/>
        </w:rPr>
        <w:t>∠</w:t>
      </w:r>
      <w:r w:rsidRPr="000C6520" w:rsidR="00BE40BC">
        <w:rPr>
          <w:rFonts w:ascii="Times New Roman" w:hAnsi="Times New Roman" w:cs="Times New Roman"/>
        </w:rPr>
        <w:t>B=</w:t>
      </w:r>
      <w:r w:rsidRPr="000C6520" w:rsidR="00BE40BC">
        <w:rPr>
          <w:rFonts w:ascii="Times New Roman" w:hAnsiTheme="minorEastAsia" w:cs="Times New Roman"/>
        </w:rPr>
        <w:t>∠</w:t>
      </w:r>
      <w:r w:rsidRPr="000C6520" w:rsidR="00BE40BC">
        <w:rPr>
          <w:rFonts w:ascii="Times New Roman" w:hAnsi="Times New Roman" w:cs="Times New Roman"/>
        </w:rPr>
        <w:t>E</w:t>
      </w: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FB47AB">
      <w:pPr>
        <w:pStyle w:val="ItemQDescSpecialMathIndent1"/>
        <w:ind w:left="514" w:hanging="233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5. </w:t>
      </w:r>
      <w:r w:rsidRPr="000C6520">
        <w:rPr>
          <w:rFonts w:ascii="Times New Roman" w:cs="Times New Roman"/>
        </w:rPr>
        <w:t>方格纸中，每个小格顶点叫做格点．以格点连线为边的三角形叫格点三角形．如图在</w:t>
      </w:r>
      <w:r w:rsidRPr="000C6520" w:rsidR="00BE40BC">
        <w:rPr>
          <w:rFonts w:ascii="Times New Roman" w:hAnsi="Times New Roman" w:cs="Times New Roman"/>
        </w:rPr>
        <w:t>4×4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的方格纸中，有两个格点三角形</w:t>
      </w:r>
      <w:r w:rsidRPr="000C6520" w:rsidR="00560243">
        <w:rPr>
          <w:rFonts w:ascii="Times New Roman" w:hAnsiTheme="minorEastAsia" w:cs="Times New Roman"/>
        </w:rPr>
        <w:t>△</w:t>
      </w:r>
      <w:r w:rsidRPr="000C6520" w:rsidR="00560243">
        <w:rPr>
          <w:rFonts w:ascii="Times New Roman" w:hAnsi="Times New Roman" w:cs="Times New Roman"/>
        </w:rPr>
        <w:t>ABC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、</w:t>
      </w:r>
      <w:r w:rsidRPr="000C6520" w:rsidR="00560243">
        <w:rPr>
          <w:rFonts w:ascii="Times New Roman" w:hAnsiTheme="minorEastAsia" w:cs="Times New Roman"/>
        </w:rPr>
        <w:t>△</w:t>
      </w:r>
      <w:r w:rsidRPr="000C6520" w:rsidR="00560243">
        <w:rPr>
          <w:rFonts w:ascii="Times New Roman" w:hAnsi="Times New Roman" w:cs="Times New Roman"/>
        </w:rPr>
        <w:t>DEF</w:t>
      </w:r>
      <w:r w:rsidRPr="000C6520">
        <w:rPr>
          <w:rFonts w:ascii="Times New Roman" w:cs="Times New Roman"/>
        </w:rPr>
        <w:t>．下列说法中，成立的是</w:t>
      </w:r>
      <w:r w:rsidR="00671AEA">
        <w:rPr>
          <w:rFonts w:ascii="Times New Roman" w:cs="Times New Roman"/>
        </w:rPr>
        <w:t>（</w:t>
      </w:r>
      <w:r w:rsidR="00671AEA">
        <w:rPr>
          <w:rFonts w:ascii="Times New Roman" w:cs="Times New Roman" w:hint="eastAsia"/>
        </w:rPr>
        <w:t xml:space="preserve">       </w:t>
      </w:r>
      <w:r w:rsidR="00671AEA">
        <w:rPr>
          <w:rFonts w:ascii="Times New Roman" w:cs="Times New Roman" w:hint="eastAsia"/>
        </w:rPr>
        <w:t>）</w:t>
      </w:r>
      <w:r w:rsidRPr="000C6520" w:rsidR="00671AEA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 xml:space="preserve"> </w:t>
      </w:r>
    </w:p>
    <w:p w:rsidR="00955244" w:rsidRPr="000C6520" w:rsidP="00FB47AB">
      <w:pPr>
        <w:pStyle w:val="ItemQDescSpecialMathIndent1"/>
        <w:ind w:left="514" w:hanging="233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</w:r>
      <w:r w:rsidRPr="000C6520">
        <w:rPr>
          <w:rFonts w:ascii="Times New Roman" w:hAnsi="Times New Roman" w:cs="Times New Roman"/>
        </w:rPr>
        <w:tab/>
        <w:t xml:space="preserve">A. </w:t>
      </w:r>
      <w:r w:rsidRPr="000C6520" w:rsidR="00560243">
        <w:rPr>
          <w:rFonts w:ascii="Times New Roman" w:hAnsiTheme="minorEastAsia" w:cs="Times New Roman"/>
        </w:rPr>
        <w:t>∠</w:t>
      </w:r>
      <w:r w:rsidRPr="000C6520" w:rsidR="00560243">
        <w:rPr>
          <w:rFonts w:ascii="Times New Roman" w:hAnsi="Times New Roman" w:cs="Times New Roman"/>
        </w:rPr>
        <w:t>BCA=</w:t>
      </w:r>
      <w:r w:rsidRPr="000C6520" w:rsidR="00560243">
        <w:rPr>
          <w:rFonts w:ascii="Times New Roman" w:hAnsiTheme="minorEastAsia" w:cs="Times New Roman"/>
        </w:rPr>
        <w:t>∠</w:t>
      </w:r>
      <w:r w:rsidRPr="000C6520" w:rsidR="00560243">
        <w:rPr>
          <w:rFonts w:ascii="Times New Roman" w:hAnsi="Times New Roman" w:cs="Times New Roman"/>
        </w:rPr>
        <w:t>EDF</w:t>
      </w:r>
      <w:r w:rsidRPr="000C6520">
        <w:rPr>
          <w:rFonts w:ascii="Times New Roman" w:hAnsi="Times New Roman" w:cs="Times New Roman"/>
        </w:rPr>
        <w:tab/>
      </w:r>
      <w:r w:rsidRPr="000C6520" w:rsidR="00B479FD">
        <w:rPr>
          <w:rFonts w:ascii="Times New Roman" w:hAnsi="Times New Roman" w:cs="Times New Roman"/>
        </w:rPr>
        <w:t xml:space="preserve">             </w:t>
      </w:r>
      <w:r w:rsidRPr="000C6520" w:rsidR="00560243">
        <w:rPr>
          <w:rFonts w:ascii="Times New Roman" w:hAnsi="Times New Roman" w:cs="Times New Roman"/>
        </w:rPr>
        <w:t xml:space="preserve">      </w:t>
      </w:r>
      <w:r w:rsidRPr="000C6520" w:rsidR="00B479FD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B.</w:t>
      </w:r>
      <w:r w:rsidRPr="000C6520" w:rsidR="00560243">
        <w:rPr>
          <w:rFonts w:ascii="Times New Roman" w:hAnsi="Times New Roman" w:cs="Times New Roman"/>
        </w:rPr>
        <w:t xml:space="preserve"> </w:t>
      </w:r>
      <w:r w:rsidRPr="000C6520" w:rsidR="00560243">
        <w:rPr>
          <w:rFonts w:ascii="Times New Roman" w:hAnsiTheme="minorEastAsia" w:cs="Times New Roman"/>
        </w:rPr>
        <w:t>∠</w:t>
      </w:r>
      <w:r w:rsidRPr="000C6520" w:rsidR="00560243">
        <w:rPr>
          <w:rFonts w:ascii="Times New Roman" w:hAnsi="Times New Roman" w:cs="Times New Roman"/>
        </w:rPr>
        <w:t>BCA=</w:t>
      </w:r>
      <w:r w:rsidRPr="000C6520" w:rsidR="00560243">
        <w:rPr>
          <w:rFonts w:ascii="Times New Roman" w:hAnsiTheme="minorEastAsia" w:cs="Times New Roman"/>
        </w:rPr>
        <w:t>∠</w:t>
      </w:r>
      <w:r w:rsidRPr="000C6520" w:rsidR="00560243">
        <w:rPr>
          <w:rFonts w:ascii="Times New Roman" w:hAnsi="Times New Roman" w:cs="Times New Roman"/>
        </w:rPr>
        <w:t>EFD</w:t>
      </w:r>
    </w:p>
    <w:p w:rsidR="00955244" w:rsidRPr="000C6520" w:rsidP="00B479FD">
      <w:pPr>
        <w:pStyle w:val="OptWithTabs2SpecialMathIndent1"/>
        <w:tabs>
          <w:tab w:val="left" w:pos="495"/>
          <w:tab w:val="clear" w:pos="603"/>
        </w:tabs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  <w:t xml:space="preserve">C. </w:t>
      </w:r>
      <w:r w:rsidRPr="000C6520" w:rsidR="00560243">
        <w:rPr>
          <w:rFonts w:ascii="Times New Roman" w:hAnsiTheme="minorEastAsia" w:cs="Times New Roman"/>
        </w:rPr>
        <w:t>∠</w:t>
      </w:r>
      <w:r w:rsidRPr="000C6520" w:rsidR="00560243">
        <w:rPr>
          <w:rFonts w:ascii="Times New Roman" w:hAnsi="Times New Roman" w:cs="Times New Roman"/>
        </w:rPr>
        <w:t>BAC=</w:t>
      </w:r>
      <w:r w:rsidRPr="000C6520" w:rsidR="00560243">
        <w:rPr>
          <w:rFonts w:ascii="Times New Roman" w:hAnsiTheme="minorEastAsia" w:cs="Times New Roman"/>
        </w:rPr>
        <w:t>∠</w:t>
      </w:r>
      <w:r w:rsidRPr="000C6520" w:rsidR="00560243">
        <w:rPr>
          <w:rFonts w:ascii="Times New Roman" w:hAnsi="Times New Roman" w:cs="Times New Roman"/>
        </w:rPr>
        <w:t>EFD</w:t>
      </w:r>
      <w:r w:rsidRPr="000C6520" w:rsidR="00560243">
        <w:rPr>
          <w:rFonts w:ascii="Times New Roman" w:hAnsi="Times New Roman" w:cs="Times New Roman"/>
          <w:noProof/>
        </w:rPr>
        <w:t xml:space="preserve"> </w:t>
      </w:r>
      <w:r w:rsidRPr="000C6520" w:rsidR="00B479FD">
        <w:rPr>
          <w:rFonts w:ascii="Times New Roman" w:hAnsi="Times New Roman" w:cs="Times New Roman"/>
        </w:rPr>
        <w:t xml:space="preserve">                      </w:t>
      </w:r>
      <w:r w:rsidRPr="000C6520">
        <w:rPr>
          <w:rFonts w:ascii="Times New Roman" w:hAnsi="Times New Roman" w:cs="Times New Roman"/>
        </w:rPr>
        <w:t xml:space="preserve">D. </w:t>
      </w:r>
      <w:r w:rsidRPr="000C6520">
        <w:rPr>
          <w:rFonts w:ascii="Times New Roman" w:cs="Times New Roman"/>
        </w:rPr>
        <w:t>这两个三角形中没有相等的角</w:t>
      </w: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FB47AB">
      <w:pPr>
        <w:pStyle w:val="ItemQDescSpecialMathIndent1"/>
        <w:ind w:left="514" w:hanging="233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6. </w:t>
      </w:r>
      <w:r w:rsidRPr="000C6520">
        <w:rPr>
          <w:rFonts w:ascii="Times New Roman" w:cs="Times New Roman"/>
        </w:rPr>
        <w:t>如图，已知</w:t>
      </w:r>
      <w:r w:rsidRPr="000C6520" w:rsidR="00560243">
        <w:rPr>
          <w:rFonts w:ascii="Times New Roman" w:hAnsiTheme="minorEastAsia" w:cs="Times New Roman"/>
        </w:rPr>
        <w:t>∠</w:t>
      </w:r>
      <w:r w:rsidRPr="000C6520" w:rsidR="00560243">
        <w:rPr>
          <w:rFonts w:ascii="Times New Roman" w:hAnsi="Times New Roman" w:cs="Times New Roman"/>
        </w:rPr>
        <w:t>AOB</w:t>
      </w:r>
      <w:r w:rsidRPr="000C6520">
        <w:rPr>
          <w:rFonts w:ascii="Times New Roman" w:cs="Times New Roman"/>
        </w:rPr>
        <w:t>．小明按如下步骤作图：</w:t>
      </w:r>
    </w:p>
    <w:p w:rsidR="00955244" w:rsidRPr="000C6520" w:rsidP="00560243">
      <w:pPr>
        <w:pStyle w:val="ItemQDescSpecialMathIndent1"/>
        <w:tabs>
          <w:tab w:val="left" w:pos="405"/>
          <w:tab w:val="clear" w:pos="515"/>
        </w:tabs>
        <w:ind w:left="514" w:hanging="233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</w:r>
      <w:r w:rsidRPr="000C6520" w:rsidR="00560243">
        <w:rPr>
          <w:rFonts w:ascii="Times New Roman" w:cs="Times New Roman"/>
        </w:rPr>
        <w:t>（</w:t>
      </w:r>
      <w:r w:rsidRPr="000C6520" w:rsidR="00560243">
        <w:rPr>
          <w:rFonts w:ascii="Times New Roman" w:hAnsi="Times New Roman" w:cs="Times New Roman"/>
        </w:rPr>
        <w:t>1</w:t>
      </w:r>
      <w:r w:rsidRPr="000C6520" w:rsidR="00560243">
        <w:rPr>
          <w:rFonts w:ascii="Times New Roman" w:cs="Times New Roman"/>
        </w:rPr>
        <w:t>）</w:t>
      </w:r>
      <w:r w:rsidRPr="000C6520">
        <w:rPr>
          <w:rFonts w:ascii="Times New Roman" w:cs="Times New Roman"/>
        </w:rPr>
        <w:t>以点</w:t>
      </w:r>
      <w:r w:rsidRPr="000C6520" w:rsidR="00560243">
        <w:rPr>
          <w:rFonts w:ascii="Times New Roman" w:hAnsi="Times New Roman" w:cs="Times New Roman"/>
        </w:rPr>
        <w:t>O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为圆心，适当长为半径画弧，交</w:t>
      </w:r>
      <w:r w:rsidRPr="000C6520" w:rsidR="00560243">
        <w:rPr>
          <w:rFonts w:ascii="Times New Roman" w:hAnsi="Times New Roman" w:cs="Times New Roman"/>
        </w:rPr>
        <w:t>OA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于</w:t>
      </w:r>
      <w:r w:rsidRPr="000C6520" w:rsidR="00560243">
        <w:rPr>
          <w:rFonts w:ascii="Times New Roman" w:hAnsi="Times New Roman" w:cs="Times New Roman"/>
        </w:rPr>
        <w:t>D</w:t>
      </w:r>
      <w:r w:rsidRPr="000C6520">
        <w:rPr>
          <w:rFonts w:ascii="Times New Roman" w:cs="Times New Roman"/>
        </w:rPr>
        <w:t>，交</w:t>
      </w:r>
      <w:r w:rsidRPr="000C6520" w:rsidR="00560243">
        <w:rPr>
          <w:rFonts w:ascii="Times New Roman" w:hAnsi="Times New Roman" w:cs="Times New Roman"/>
        </w:rPr>
        <w:t>OB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于点</w:t>
      </w:r>
      <w:r w:rsidRPr="000C6520" w:rsidR="00560243">
        <w:rPr>
          <w:rFonts w:ascii="Times New Roman" w:hAnsi="Times New Roman" w:cs="Times New Roman"/>
        </w:rPr>
        <w:t>E</w:t>
      </w:r>
      <w:r w:rsidRPr="000C6520">
        <w:rPr>
          <w:rFonts w:ascii="Times New Roman" w:cs="Times New Roman"/>
        </w:rPr>
        <w:t>．</w:t>
      </w:r>
    </w:p>
    <w:p w:rsidR="00955244" w:rsidRPr="000C6520" w:rsidP="00560243">
      <w:pPr>
        <w:pStyle w:val="ItemQDescSpecialMathIndent1"/>
        <w:tabs>
          <w:tab w:val="left" w:pos="405"/>
          <w:tab w:val="clear" w:pos="515"/>
        </w:tabs>
        <w:ind w:left="514" w:hanging="233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</w:r>
      <w:r w:rsidRPr="000C6520" w:rsidR="00560243">
        <w:rPr>
          <w:rFonts w:ascii="Times New Roman" w:cs="Times New Roman"/>
        </w:rPr>
        <w:t>（</w:t>
      </w:r>
      <w:r w:rsidRPr="000C6520" w:rsidR="00560243">
        <w:rPr>
          <w:rFonts w:ascii="Times New Roman" w:hAnsi="Times New Roman" w:cs="Times New Roman"/>
        </w:rPr>
        <w:t>2</w:t>
      </w:r>
      <w:r w:rsidRPr="000C6520" w:rsidR="00560243">
        <w:rPr>
          <w:rFonts w:ascii="Times New Roman" w:cs="Times New Roman"/>
        </w:rPr>
        <w:t>）</w:t>
      </w:r>
      <w:r w:rsidRPr="000C6520">
        <w:rPr>
          <w:rFonts w:ascii="Times New Roman" w:cs="Times New Roman"/>
        </w:rPr>
        <w:t>分别以</w:t>
      </w:r>
      <w:r w:rsidRPr="000C6520" w:rsidR="00560243">
        <w:rPr>
          <w:rFonts w:ascii="Times New Roman" w:hAnsi="Times New Roman" w:cs="Times New Roman"/>
        </w:rPr>
        <w:t>D</w:t>
      </w:r>
      <w:r w:rsidRPr="000C6520">
        <w:rPr>
          <w:rFonts w:ascii="Times New Roman" w:cs="Times New Roman"/>
        </w:rPr>
        <w:t>，</w:t>
      </w:r>
      <w:r w:rsidRPr="000C6520" w:rsidR="00560243">
        <w:rPr>
          <w:rFonts w:ascii="Times New Roman" w:hAnsi="Times New Roman" w:cs="Times New Roman"/>
        </w:rPr>
        <w:t xml:space="preserve"> E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cs="Times New Roman"/>
        </w:rPr>
        <w:t>为圆心，大于</w:t>
      </w:r>
      <m:oMath>
        <m:f>
          <m:fPr>
            <m:ctrlPr>
              <w:rPr>
                <w:rFonts w:ascii="Cambria Math" w:hAnsi="Times New Roman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/>
          </w:rPr>
          <m:t>DE</m:t>
        </m:r>
      </m:oMath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的长为半径画弧，两弧在</w:t>
      </w:r>
      <w:r w:rsidRPr="000C6520" w:rsidR="00560243">
        <w:rPr>
          <w:rFonts w:ascii="Times New Roman" w:hAnsiTheme="minorEastAsia" w:cs="Times New Roman"/>
        </w:rPr>
        <w:t>∠</w:t>
      </w:r>
      <w:r w:rsidRPr="000C6520" w:rsidR="00560243">
        <w:rPr>
          <w:rFonts w:ascii="Times New Roman" w:hAnsi="Times New Roman" w:cs="Times New Roman"/>
        </w:rPr>
        <w:t>AOB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的内部交于点</w:t>
      </w:r>
      <w:r w:rsidRPr="000C6520" w:rsidR="00560243">
        <w:rPr>
          <w:rFonts w:ascii="Times New Roman" w:hAnsi="Times New Roman" w:cs="Times New Roman"/>
        </w:rPr>
        <w:t>C</w:t>
      </w:r>
      <w:r w:rsidRPr="000C6520">
        <w:rPr>
          <w:rFonts w:ascii="Times New Roman" w:cs="Times New Roman"/>
        </w:rPr>
        <w:t>．</w:t>
      </w:r>
    </w:p>
    <w:p w:rsidR="00FB47AB" w:rsidRPr="000C6520" w:rsidP="00FB47AB">
      <w:pPr>
        <w:pStyle w:val="ItemQDescSpecialMathIndent1"/>
        <w:tabs>
          <w:tab w:val="clear" w:pos="515"/>
        </w:tabs>
        <w:ind w:left="237" w:hanging="109" w:leftChars="64" w:hangingChars="5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</w:r>
      <w:r w:rsidRPr="000C6520" w:rsidR="00C53BF9">
        <w:rPr>
          <w:rFonts w:ascii="Times New Roman" w:hAnsi="Times New Roman" w:cs="Times New Roman"/>
        </w:rPr>
        <w:t xml:space="preserve">   </w:t>
      </w:r>
      <w:r w:rsidRPr="000C6520" w:rsidR="00560243">
        <w:rPr>
          <w:rFonts w:ascii="Times New Roman" w:cs="Times New Roman"/>
        </w:rPr>
        <w:t>（</w:t>
      </w:r>
      <w:r w:rsidRPr="000C6520" w:rsidR="00560243">
        <w:rPr>
          <w:rFonts w:ascii="Times New Roman" w:hAnsi="Times New Roman" w:cs="Times New Roman"/>
        </w:rPr>
        <w:t>3</w:t>
      </w:r>
      <w:r w:rsidRPr="000C6520" w:rsidR="00560243">
        <w:rPr>
          <w:rFonts w:ascii="Times New Roman" w:cs="Times New Roman"/>
        </w:rPr>
        <w:t>）</w:t>
      </w:r>
      <w:r w:rsidRPr="000C6520">
        <w:rPr>
          <w:rFonts w:ascii="Times New Roman" w:cs="Times New Roman"/>
        </w:rPr>
        <w:t>画射线</w:t>
      </w:r>
      <w:r w:rsidRPr="000C6520" w:rsidR="00560243">
        <w:rPr>
          <w:rFonts w:ascii="Times New Roman" w:hAnsi="Times New Roman" w:cs="Times New Roman"/>
        </w:rPr>
        <w:t>OC</w:t>
      </w:r>
      <w:r w:rsidRPr="000C6520">
        <w:rPr>
          <w:rFonts w:ascii="Times New Roman" w:cs="Times New Roman"/>
        </w:rPr>
        <w:t>．</w:t>
      </w:r>
      <w:r w:rsidRPr="000C6520">
        <w:rPr>
          <w:rFonts w:ascii="Times New Roman" w:cs="Times New Roman"/>
        </w:rPr>
        <w:t>根据上述作图步骤，下列结论正确的是</w:t>
      </w:r>
      <w:r w:rsidR="00671AEA">
        <w:rPr>
          <w:rFonts w:ascii="Times New Roman" w:cs="Times New Roman"/>
        </w:rPr>
        <w:t>（</w:t>
      </w:r>
      <w:r w:rsidR="00671AEA">
        <w:rPr>
          <w:rFonts w:ascii="Times New Roman" w:cs="Times New Roman" w:hint="eastAsia"/>
        </w:rPr>
        <w:t xml:space="preserve">       </w:t>
      </w:r>
      <w:r w:rsidR="00671AEA">
        <w:rPr>
          <w:rFonts w:ascii="Times New Roman" w:cs="Times New Roman" w:hint="eastAsia"/>
        </w:rPr>
        <w:t>）</w:t>
      </w:r>
      <w:r w:rsidRPr="000C6520" w:rsidR="00671AEA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 xml:space="preserve"> </w:t>
      </w:r>
    </w:p>
    <w:p w:rsidR="00955244" w:rsidRPr="000C6520" w:rsidP="00FB47AB">
      <w:pPr>
        <w:pStyle w:val="ItemQDescSpecialMathIndent1"/>
        <w:ind w:left="514" w:hanging="233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</w:r>
      <w:r w:rsidRPr="000C6520">
        <w:rPr>
          <w:rFonts w:ascii="Times New Roman" w:hAnsi="Times New Roman" w:cs="Times New Roman"/>
        </w:rPr>
        <w:tab/>
        <w:t xml:space="preserve">A. </w:t>
      </w:r>
      <w:r w:rsidRPr="000C6520">
        <w:rPr>
          <w:rFonts w:ascii="Times New Roman" w:cs="Times New Roman"/>
        </w:rPr>
        <w:t>射线</w:t>
      </w:r>
      <w:r w:rsidRPr="000C6520" w:rsidR="00560243">
        <w:rPr>
          <w:rFonts w:ascii="Times New Roman" w:hAnsi="Times New Roman" w:cs="Times New Roman"/>
        </w:rPr>
        <w:t>OC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是</w:t>
      </w:r>
      <w:r w:rsidRPr="000C6520">
        <w:rPr>
          <w:rFonts w:ascii="Times New Roman" w:hAnsi="Times New Roman" w:cs="Times New Roman"/>
        </w:rPr>
        <w:t xml:space="preserve"> </w:t>
      </w:r>
      <w:r w:rsidRPr="000C6520" w:rsidR="00560243">
        <w:rPr>
          <w:rFonts w:ascii="Times New Roman" w:hAnsiTheme="minorEastAsia" w:cs="Times New Roman"/>
        </w:rPr>
        <w:t>∠</w:t>
      </w:r>
      <w:r w:rsidRPr="000C6520" w:rsidR="00560243">
        <w:rPr>
          <w:rFonts w:ascii="Times New Roman" w:hAnsi="Times New Roman" w:cs="Times New Roman"/>
        </w:rPr>
        <w:t>AOB</w:t>
      </w:r>
      <w:r w:rsidRPr="000C6520" w:rsidR="00560243">
        <w:rPr>
          <w:rFonts w:ascii="Times New Roman" w:hAnsi="Times New Roman" w:cs="Times New Roman"/>
          <w:noProof/>
        </w:rPr>
        <w:t xml:space="preserve"> 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cs="Times New Roman"/>
        </w:rPr>
        <w:t>的平分线</w:t>
      </w:r>
      <w:r w:rsidRPr="000C6520" w:rsidR="00FB47AB">
        <w:rPr>
          <w:rFonts w:ascii="Times New Roman" w:hAnsi="Times New Roman" w:cs="Times New Roman"/>
        </w:rPr>
        <w:t xml:space="preserve">                 </w:t>
      </w:r>
      <w:r w:rsidRPr="000C6520">
        <w:rPr>
          <w:rFonts w:ascii="Times New Roman" w:hAnsi="Times New Roman" w:cs="Times New Roman"/>
        </w:rPr>
        <w:t xml:space="preserve">B. </w:t>
      </w:r>
      <w:r w:rsidRPr="000C6520">
        <w:rPr>
          <w:rFonts w:ascii="Times New Roman" w:cs="Times New Roman"/>
        </w:rPr>
        <w:t>线段</w:t>
      </w:r>
      <w:r w:rsidRPr="000C6520" w:rsidR="00560243">
        <w:rPr>
          <w:rFonts w:ascii="Times New Roman" w:hAnsi="Times New Roman" w:cs="Times New Roman"/>
        </w:rPr>
        <w:t>DE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平分线段</w:t>
      </w:r>
      <w:r w:rsidRPr="000C6520" w:rsidR="00560243">
        <w:rPr>
          <w:rFonts w:ascii="Times New Roman" w:hAnsi="Times New Roman" w:cs="Times New Roman"/>
        </w:rPr>
        <w:t>OC</w:t>
      </w:r>
      <w:r w:rsidRPr="000C6520">
        <w:rPr>
          <w:rFonts w:ascii="Times New Roman" w:hAnsi="Times New Roman" w:cs="Times New Roman"/>
        </w:rPr>
        <w:t xml:space="preserve"> </w:t>
      </w:r>
    </w:p>
    <w:p w:rsidR="00955244" w:rsidRPr="000C6520" w:rsidP="00FB47AB">
      <w:pPr>
        <w:pStyle w:val="OptWithTabs1SpecialMathIndent1"/>
        <w:tabs>
          <w:tab w:val="left" w:pos="495"/>
          <w:tab w:val="clear" w:pos="603"/>
        </w:tabs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  <w:t xml:space="preserve">C. </w:t>
      </w:r>
      <w:r w:rsidRPr="000C6520">
        <w:rPr>
          <w:rFonts w:ascii="Times New Roman" w:cs="Times New Roman"/>
        </w:rPr>
        <w:t>点</w:t>
      </w:r>
      <w:r w:rsidRPr="000C6520">
        <w:rPr>
          <w:rFonts w:ascii="Times New Roman" w:hAnsi="Times New Roman" w:cs="Times New Roman"/>
        </w:rPr>
        <w:t xml:space="preserve"> </w:t>
      </w:r>
      <w:r w:rsidRPr="000C6520" w:rsidR="00560243">
        <w:rPr>
          <w:rFonts w:ascii="Times New Roman" w:hAnsi="Times New Roman" w:cs="Times New Roman"/>
          <w:noProof/>
        </w:rPr>
        <w:t>O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cs="Times New Roman"/>
        </w:rPr>
        <w:t>和点</w:t>
      </w:r>
      <w:r w:rsidRPr="000C6520">
        <w:rPr>
          <w:rFonts w:ascii="Times New Roman" w:hAnsi="Times New Roman" w:cs="Times New Roman"/>
        </w:rPr>
        <w:t xml:space="preserve"> </w:t>
      </w:r>
      <w:r w:rsidRPr="000C6520" w:rsidR="00560243">
        <w:rPr>
          <w:rFonts w:ascii="Times New Roman" w:hAnsi="Times New Roman" w:cs="Times New Roman"/>
          <w:noProof/>
        </w:rPr>
        <w:t>C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cs="Times New Roman"/>
        </w:rPr>
        <w:t>关于直线</w:t>
      </w:r>
      <w:r w:rsidRPr="000C6520">
        <w:rPr>
          <w:rFonts w:ascii="Times New Roman" w:hAnsi="Times New Roman" w:cs="Times New Roman"/>
        </w:rPr>
        <w:t xml:space="preserve"> </w:t>
      </w:r>
      <w:r w:rsidRPr="000C6520" w:rsidR="00560243">
        <w:rPr>
          <w:rFonts w:ascii="Times New Roman" w:hAnsi="Times New Roman" w:cs="Times New Roman"/>
          <w:noProof/>
        </w:rPr>
        <w:t>DE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cs="Times New Roman"/>
        </w:rPr>
        <w:t>对称</w:t>
      </w:r>
      <w:r w:rsidRPr="000C6520" w:rsidR="00FB47AB">
        <w:rPr>
          <w:rFonts w:ascii="Times New Roman" w:hAnsi="Times New Roman" w:cs="Times New Roman"/>
        </w:rPr>
        <w:t xml:space="preserve">           </w:t>
      </w:r>
      <w:r w:rsidRPr="000C6520" w:rsidR="00560243">
        <w:rPr>
          <w:rFonts w:ascii="Times New Roman" w:hAnsi="Times New Roman" w:cs="Times New Roman"/>
        </w:rPr>
        <w:t xml:space="preserve"> </w:t>
      </w:r>
      <w:r w:rsidRPr="000C6520" w:rsidR="00FB47AB">
        <w:rPr>
          <w:rFonts w:ascii="Times New Roman" w:hAnsi="Times New Roman" w:cs="Times New Roman"/>
        </w:rPr>
        <w:t xml:space="preserve">    </w:t>
      </w:r>
      <w:r w:rsidRPr="000C6520">
        <w:rPr>
          <w:rFonts w:ascii="Times New Roman" w:hAnsi="Times New Roman" w:cs="Times New Roman"/>
        </w:rPr>
        <w:t xml:space="preserve">D. </w:t>
      </w:r>
      <w:r w:rsidRPr="000C6520" w:rsidR="00560243">
        <w:rPr>
          <w:rFonts w:ascii="Times New Roman" w:hAnsi="Times New Roman" w:cs="Times New Roman"/>
        </w:rPr>
        <w:t>OE=CE</w:t>
      </w: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FB47AB">
      <w:pPr>
        <w:pStyle w:val="ItemQDescSpecialMathIndent1"/>
        <w:ind w:left="514" w:hanging="233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7. </w:t>
      </w:r>
      <w:r w:rsidRPr="000C6520">
        <w:rPr>
          <w:rFonts w:ascii="Times New Roman" w:cs="Times New Roman"/>
        </w:rPr>
        <w:t>如图，</w:t>
      </w:r>
      <w:r w:rsidRPr="000C6520" w:rsidR="00560243">
        <w:rPr>
          <w:rFonts w:ascii="Times New Roman" w:hAnsi="Times New Roman" w:cs="Times New Roman"/>
        </w:rPr>
        <w:t>Rt</w:t>
      </w:r>
      <w:r w:rsidRPr="000C6520" w:rsidR="00560243">
        <w:rPr>
          <w:rFonts w:ascii="Times New Roman" w:hAnsiTheme="minorEastAsia" w:cs="Times New Roman"/>
        </w:rPr>
        <w:t>△</w:t>
      </w:r>
      <w:r w:rsidRPr="000C6520" w:rsidR="00560243">
        <w:rPr>
          <w:rFonts w:ascii="Times New Roman" w:hAnsi="Times New Roman" w:cs="Times New Roman"/>
        </w:rPr>
        <w:t xml:space="preserve">ABC 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cs="Times New Roman"/>
        </w:rPr>
        <w:t>中，</w:t>
      </w:r>
      <w:r w:rsidRPr="000C6520" w:rsidR="00560243">
        <w:rPr>
          <w:rFonts w:ascii="Times New Roman" w:hAnsiTheme="minorEastAsia" w:cs="Times New Roman"/>
        </w:rPr>
        <w:t>∠</w:t>
      </w:r>
      <w:r w:rsidRPr="000C6520" w:rsidR="00560243">
        <w:rPr>
          <w:rFonts w:ascii="Times New Roman" w:hAnsi="Times New Roman" w:cs="Times New Roman"/>
        </w:rPr>
        <w:t>C=90°</w:t>
      </w:r>
      <w:r w:rsidRPr="000C6520">
        <w:rPr>
          <w:rFonts w:ascii="Times New Roman" w:cs="Times New Roman"/>
        </w:rPr>
        <w:t>，</w:t>
      </w:r>
      <w:r w:rsidRPr="000C6520" w:rsidR="00560243">
        <w:rPr>
          <w:rFonts w:ascii="Times New Roman" w:hAnsiTheme="minorEastAsia" w:cs="Times New Roman"/>
        </w:rPr>
        <w:t>∠</w:t>
      </w:r>
      <w:r w:rsidRPr="000C6520" w:rsidR="00560243">
        <w:rPr>
          <w:rFonts w:ascii="Times New Roman" w:hAnsi="Times New Roman" w:cs="Times New Roman"/>
        </w:rPr>
        <w:t>ABC</w:t>
      </w:r>
      <w:r w:rsidRPr="000C6520">
        <w:rPr>
          <w:rFonts w:ascii="Times New Roman" w:cs="Times New Roman"/>
        </w:rPr>
        <w:t>的平分线</w:t>
      </w:r>
      <w:r w:rsidRPr="000C6520" w:rsidR="00560243">
        <w:rPr>
          <w:rFonts w:ascii="Times New Roman" w:hAnsi="Times New Roman" w:cs="Times New Roman"/>
        </w:rPr>
        <w:t>BD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交</w:t>
      </w:r>
      <w:r w:rsidRPr="000C6520" w:rsidR="00560243">
        <w:rPr>
          <w:rFonts w:ascii="Times New Roman" w:hAnsi="Times New Roman" w:cs="Times New Roman"/>
        </w:rPr>
        <w:t>AC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于</w:t>
      </w:r>
      <w:r w:rsidRPr="000C6520" w:rsidR="00560243">
        <w:rPr>
          <w:rFonts w:ascii="Times New Roman" w:hAnsi="Times New Roman" w:cs="Times New Roman"/>
        </w:rPr>
        <w:t>D</w:t>
      </w:r>
      <w:r w:rsidRPr="000C6520">
        <w:rPr>
          <w:rFonts w:ascii="Times New Roman" w:cs="Times New Roman"/>
        </w:rPr>
        <w:t>，若</w:t>
      </w:r>
      <w:r w:rsidRPr="000C6520" w:rsidR="00560243">
        <w:rPr>
          <w:rFonts w:ascii="Times New Roman" w:hAnsi="Times New Roman" w:cs="Times New Roman"/>
        </w:rPr>
        <w:t>AD=5 cm</w:t>
      </w:r>
      <w:r w:rsidRPr="000C6520">
        <w:rPr>
          <w:rFonts w:ascii="Times New Roman" w:cs="Times New Roman"/>
        </w:rPr>
        <w:t>，</w:t>
      </w:r>
      <w:r w:rsidRPr="000C6520" w:rsidR="00560243">
        <w:rPr>
          <w:rFonts w:ascii="Times New Roman" w:hAnsi="Times New Roman" w:cs="Times New Roman"/>
        </w:rPr>
        <w:t>CD=3 cm</w:t>
      </w:r>
      <w:r w:rsidRPr="000C6520">
        <w:rPr>
          <w:rFonts w:ascii="Times New Roman" w:cs="Times New Roman"/>
        </w:rPr>
        <w:t>，则点</w:t>
      </w:r>
      <w:r w:rsidRPr="000C6520" w:rsidR="00560243">
        <w:rPr>
          <w:rFonts w:ascii="Times New Roman" w:hAnsi="Times New Roman" w:cs="Times New Roman"/>
        </w:rPr>
        <w:t>D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到</w:t>
      </w:r>
      <w:r w:rsidRPr="000C6520">
        <w:rPr>
          <w:rFonts w:ascii="Times New Roman" w:hAnsi="Times New Roman" w:cs="Times New Roman"/>
        </w:rPr>
        <w:t xml:space="preserve"> </w:t>
      </w:r>
      <w:r w:rsidRPr="000C6520" w:rsidR="00560243">
        <w:rPr>
          <w:rFonts w:ascii="Times New Roman" w:hAnsi="Times New Roman" w:cs="Times New Roman"/>
          <w:noProof/>
        </w:rPr>
        <w:t>AB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cs="Times New Roman"/>
        </w:rPr>
        <w:t>的距离</w:t>
      </w:r>
      <w:r w:rsidRPr="000C6520" w:rsidR="00560243">
        <w:rPr>
          <w:rFonts w:ascii="Times New Roman" w:hAnsi="Times New Roman" w:cs="Times New Roman"/>
        </w:rPr>
        <w:t>DE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是</w:t>
      </w:r>
      <w:r w:rsidR="00671AEA">
        <w:rPr>
          <w:rFonts w:ascii="Times New Roman" w:cs="Times New Roman"/>
        </w:rPr>
        <w:t>（</w:t>
      </w:r>
      <w:r w:rsidR="00671AEA">
        <w:rPr>
          <w:rFonts w:ascii="Times New Roman" w:cs="Times New Roman" w:hint="eastAsia"/>
        </w:rPr>
        <w:t xml:space="preserve">       </w:t>
      </w:r>
      <w:r w:rsidR="00671AEA">
        <w:rPr>
          <w:rFonts w:ascii="Times New Roman" w:cs="Times New Roman" w:hint="eastAsia"/>
        </w:rPr>
        <w:t>）</w:t>
      </w:r>
      <w:r w:rsidRPr="000C6520" w:rsidR="00671AEA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 xml:space="preserve"> </w:t>
      </w:r>
    </w:p>
    <w:p w:rsidR="00955244" w:rsidRPr="000C6520">
      <w:pPr>
        <w:pStyle w:val="OptWithTabs4SpecialMathIndent1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  <w:t>A.</w:t>
      </w:r>
      <w:r w:rsidRPr="000C6520" w:rsidR="00560243">
        <w:rPr>
          <w:rFonts w:ascii="Times New Roman" w:hAnsi="Times New Roman" w:cs="Times New Roman"/>
        </w:rPr>
        <w:t xml:space="preserve"> 5 cm</w:t>
      </w:r>
      <w:r w:rsidRPr="000C6520">
        <w:rPr>
          <w:rFonts w:ascii="Times New Roman" w:hAnsi="Times New Roman" w:cs="Times New Roman"/>
        </w:rPr>
        <w:tab/>
        <w:t xml:space="preserve">B. </w:t>
      </w:r>
      <w:r w:rsidRPr="000C6520" w:rsidR="00560243">
        <w:rPr>
          <w:rFonts w:ascii="Times New Roman" w:hAnsi="Times New Roman" w:cs="Times New Roman"/>
        </w:rPr>
        <w:t>4 cm</w:t>
      </w:r>
      <w:r w:rsidRPr="000C6520">
        <w:rPr>
          <w:rFonts w:ascii="Times New Roman" w:hAnsi="Times New Roman" w:cs="Times New Roman"/>
        </w:rPr>
        <w:tab/>
        <w:t xml:space="preserve">C. </w:t>
      </w:r>
      <w:r w:rsidRPr="000C6520" w:rsidR="00560243">
        <w:rPr>
          <w:rFonts w:ascii="Times New Roman" w:hAnsi="Times New Roman" w:cs="Times New Roman"/>
        </w:rPr>
        <w:t>3 cm</w:t>
      </w:r>
      <w:r w:rsidRPr="000C6520">
        <w:rPr>
          <w:rFonts w:ascii="Times New Roman" w:hAnsi="Times New Roman" w:cs="Times New Roman"/>
        </w:rPr>
        <w:tab/>
        <w:t xml:space="preserve">D. </w:t>
      </w:r>
      <w:r w:rsidRPr="000C6520" w:rsidR="00560243">
        <w:rPr>
          <w:rFonts w:ascii="Times New Roman" w:hAnsi="Times New Roman" w:cs="Times New Roman"/>
        </w:rPr>
        <w:t>2 cm</w:t>
      </w:r>
      <w:r w:rsidRPr="000C6520" w:rsidR="00560243">
        <w:rPr>
          <w:rFonts w:ascii="Times New Roman" w:hAnsi="Times New Roman" w:cs="Times New Roman"/>
          <w:noProof/>
        </w:rPr>
        <w:t xml:space="preserve"> </w:t>
      </w: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FB47AB">
      <w:pPr>
        <w:pStyle w:val="ItemQDescSpecialMathIndent1"/>
        <w:ind w:left="514" w:hanging="233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8. </w:t>
      </w:r>
      <w:r w:rsidRPr="000C6520">
        <w:rPr>
          <w:rFonts w:ascii="Times New Roman" w:cs="Times New Roman"/>
        </w:rPr>
        <w:t>如图：</w:t>
      </w:r>
      <w:r w:rsidRPr="000C6520">
        <w:rPr>
          <w:rFonts w:ascii="Times New Roman" w:hAnsi="Times New Roman" w:cs="Times New Roman"/>
        </w:rPr>
        <w:t xml:space="preserve"> </w:t>
      </w:r>
      <w:r w:rsidRPr="000C6520" w:rsidR="00560243">
        <w:rPr>
          <w:rFonts w:ascii="Times New Roman" w:hAnsi="Times New Roman" w:cs="Times New Roman"/>
        </w:rPr>
        <w:t>DE</w:t>
      </w:r>
      <w:r w:rsidRPr="000C6520">
        <w:rPr>
          <w:rFonts w:ascii="Times New Roman" w:cs="Times New Roman"/>
        </w:rPr>
        <w:t>是</w:t>
      </w:r>
      <w:r w:rsidRPr="000C6520" w:rsidR="00560243">
        <w:rPr>
          <w:rFonts w:ascii="Times New Roman" w:hAnsiTheme="minorEastAsia" w:cs="Times New Roman"/>
        </w:rPr>
        <w:t>△</w:t>
      </w:r>
      <w:r w:rsidRPr="000C6520" w:rsidR="00560243">
        <w:rPr>
          <w:rFonts w:ascii="Times New Roman" w:hAnsi="Times New Roman" w:cs="Times New Roman"/>
        </w:rPr>
        <w:t>ABC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中</w:t>
      </w:r>
      <w:r w:rsidRPr="000C6520" w:rsidR="00560243">
        <w:rPr>
          <w:rFonts w:ascii="Times New Roman" w:hAnsi="Times New Roman" w:cs="Times New Roman"/>
        </w:rPr>
        <w:t>AC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边的垂直平分线，若</w:t>
      </w:r>
      <w:r w:rsidRPr="000C6520" w:rsidR="00560243">
        <w:rPr>
          <w:rFonts w:ascii="Times New Roman" w:hAnsi="Times New Roman" w:cs="Times New Roman"/>
        </w:rPr>
        <w:t>BC=8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厘米，</w:t>
      </w:r>
      <w:r w:rsidRPr="000C6520" w:rsidR="00560243">
        <w:rPr>
          <w:rFonts w:ascii="Times New Roman" w:hAnsi="Times New Roman" w:cs="Times New Roman"/>
        </w:rPr>
        <w:t xml:space="preserve"> AB=10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cs="Times New Roman"/>
        </w:rPr>
        <w:t>厘米，则</w:t>
      </w:r>
      <w:r w:rsidRPr="000C6520" w:rsidR="00326E61">
        <w:rPr>
          <w:rFonts w:ascii="Times New Roman" w:hAnsiTheme="minorEastAsia" w:cs="Times New Roman"/>
        </w:rPr>
        <w:t>△</w:t>
      </w:r>
      <w:r w:rsidRPr="000C6520" w:rsidR="00326E61">
        <w:rPr>
          <w:rFonts w:ascii="Times New Roman" w:hAnsi="Times New Roman" w:cs="Times New Roman"/>
        </w:rPr>
        <w:t>EBC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的周长为</w:t>
      </w:r>
      <w:r w:rsidR="00671AEA">
        <w:rPr>
          <w:rFonts w:ascii="Times New Roman" w:cs="Times New Roman"/>
        </w:rPr>
        <w:t>（</w:t>
      </w:r>
      <w:r w:rsidR="00671AEA">
        <w:rPr>
          <w:rFonts w:ascii="Times New Roman" w:cs="Times New Roman" w:hint="eastAsia"/>
        </w:rPr>
        <w:t xml:space="preserve">       </w:t>
      </w:r>
      <w:r w:rsidR="00671AEA">
        <w:rPr>
          <w:rFonts w:ascii="Times New Roman" w:cs="Times New Roman" w:hint="eastAsia"/>
        </w:rPr>
        <w:t>）</w:t>
      </w:r>
      <w:r w:rsidRPr="000C6520" w:rsidR="00671AEA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cs="Times New Roman"/>
        </w:rPr>
        <w:t>厘米．</w:t>
      </w:r>
    </w:p>
    <w:p w:rsidR="00955244" w:rsidRPr="000C6520" w:rsidP="00B479FD">
      <w:pPr>
        <w:pStyle w:val="ItemQDescSpecialMathIndent1"/>
        <w:ind w:left="514" w:hanging="233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</w:r>
      <w:r w:rsidRPr="000C6520">
        <w:rPr>
          <w:rFonts w:ascii="Times New Roman" w:hAnsi="Times New Roman" w:cs="Times New Roman"/>
        </w:rPr>
        <w:tab/>
        <w:t xml:space="preserve">A. </w:t>
      </w:r>
      <w:r w:rsidRPr="000C6520" w:rsidR="00326E61">
        <w:rPr>
          <w:rFonts w:ascii="Times New Roman" w:hAnsi="Times New Roman" w:cs="Times New Roman"/>
        </w:rPr>
        <w:t>16</w:t>
      </w:r>
      <w:r w:rsidRPr="000C6520">
        <w:rPr>
          <w:rFonts w:ascii="Times New Roman" w:hAnsi="Times New Roman" w:cs="Times New Roman"/>
        </w:rPr>
        <w:tab/>
      </w:r>
      <w:r w:rsidRPr="000C6520" w:rsidR="00326E61">
        <w:rPr>
          <w:rFonts w:ascii="Times New Roman" w:hAnsi="Times New Roman" w:cs="Times New Roman"/>
        </w:rPr>
        <w:t xml:space="preserve">               </w:t>
      </w:r>
      <w:r w:rsidRPr="000C6520">
        <w:rPr>
          <w:rFonts w:ascii="Times New Roman" w:hAnsi="Times New Roman" w:cs="Times New Roman"/>
        </w:rPr>
        <w:t>B.</w:t>
      </w:r>
      <w:r w:rsidRPr="000C6520" w:rsidR="00326E61">
        <w:rPr>
          <w:rFonts w:ascii="Times New Roman" w:hAnsi="Times New Roman" w:cs="Times New Roman"/>
          <w:noProof/>
        </w:rPr>
        <w:t>18</w:t>
      </w:r>
      <w:r w:rsidRPr="000C6520">
        <w:rPr>
          <w:rFonts w:ascii="Times New Roman" w:hAnsi="Times New Roman" w:cs="Times New Roman"/>
        </w:rPr>
        <w:tab/>
      </w:r>
      <w:r w:rsidRPr="000C6520" w:rsidR="00326E61">
        <w:rPr>
          <w:rFonts w:ascii="Times New Roman" w:hAnsi="Times New Roman" w:cs="Times New Roman"/>
        </w:rPr>
        <w:t xml:space="preserve">                  </w:t>
      </w:r>
      <w:r w:rsidRPr="000C6520">
        <w:rPr>
          <w:rFonts w:ascii="Times New Roman" w:hAnsi="Times New Roman" w:cs="Times New Roman"/>
        </w:rPr>
        <w:t xml:space="preserve">C. </w:t>
      </w:r>
      <w:r w:rsidRPr="000C6520" w:rsidR="00326E61">
        <w:rPr>
          <w:rFonts w:ascii="Times New Roman" w:hAnsi="Times New Roman" w:cs="Times New Roman"/>
          <w:noProof/>
        </w:rPr>
        <w:t xml:space="preserve">26               </w:t>
      </w:r>
      <w:r w:rsidRPr="000C6520">
        <w:rPr>
          <w:rFonts w:ascii="Times New Roman" w:hAnsi="Times New Roman" w:cs="Times New Roman"/>
        </w:rPr>
        <w:tab/>
        <w:t xml:space="preserve">D. </w:t>
      </w:r>
      <w:r w:rsidRPr="000C6520" w:rsidR="00326E61">
        <w:rPr>
          <w:rFonts w:ascii="Times New Roman" w:hAnsi="Times New Roman" w:cs="Times New Roman"/>
          <w:noProof/>
        </w:rPr>
        <w:t>28</w:t>
      </w: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FB47AB">
      <w:pPr>
        <w:pStyle w:val="ItemQDescSpecialMathIndent1"/>
        <w:ind w:left="514" w:hanging="233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9. </w:t>
      </w:r>
      <w:r w:rsidRPr="000C6520">
        <w:rPr>
          <w:rFonts w:ascii="Times New Roman" w:cs="Times New Roman"/>
        </w:rPr>
        <w:t>点</w:t>
      </w:r>
      <w:r w:rsidRPr="000C6520" w:rsidR="00326E61">
        <w:rPr>
          <w:rFonts w:ascii="Times New Roman" w:hAnsi="Times New Roman" w:cs="Times New Roman"/>
        </w:rPr>
        <w:t>D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是</w:t>
      </w:r>
      <w:r w:rsidRPr="000C6520" w:rsidR="00326E61">
        <w:rPr>
          <w:rFonts w:ascii="Times New Roman" w:hAnsi="Times New Roman" w:cs="Times New Roman"/>
        </w:rPr>
        <w:t>AB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上一点，</w:t>
      </w:r>
      <w:r w:rsidRPr="000C6520" w:rsidR="00326E61">
        <w:rPr>
          <w:rFonts w:ascii="Times New Roman" w:hAnsi="Times New Roman" w:cs="Times New Roman"/>
        </w:rPr>
        <w:t xml:space="preserve"> AD=3BD</w:t>
      </w:r>
      <w:r w:rsidRPr="000C6520">
        <w:rPr>
          <w:rFonts w:ascii="Times New Roman" w:cs="Times New Roman"/>
        </w:rPr>
        <w:t>，</w:t>
      </w:r>
      <w:r w:rsidRPr="000C6520" w:rsidR="00326E61">
        <w:rPr>
          <w:rFonts w:ascii="Times New Roman" w:hAnsi="Times New Roman" w:cs="Times New Roman"/>
        </w:rPr>
        <w:t xml:space="preserve"> DF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cs="Times New Roman"/>
        </w:rPr>
        <w:t>交</w:t>
      </w:r>
      <w:r w:rsidRPr="000C6520" w:rsidR="00326E61">
        <w:rPr>
          <w:rFonts w:ascii="Times New Roman" w:hAnsi="Times New Roman" w:cs="Times New Roman"/>
        </w:rPr>
        <w:t>AC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于点</w:t>
      </w:r>
      <w:r w:rsidRPr="000C6520" w:rsidR="00326E61">
        <w:rPr>
          <w:rFonts w:ascii="Times New Roman" w:hAnsi="Times New Roman" w:cs="Times New Roman"/>
        </w:rPr>
        <w:t>E</w:t>
      </w:r>
      <w:r w:rsidRPr="000C6520">
        <w:rPr>
          <w:rFonts w:ascii="Times New Roman" w:cs="Times New Roman"/>
        </w:rPr>
        <w:t>，</w:t>
      </w:r>
      <w:r w:rsidRPr="000C6520" w:rsidR="00326E61">
        <w:rPr>
          <w:rFonts w:ascii="Times New Roman" w:hAnsi="Times New Roman" w:cs="Times New Roman"/>
        </w:rPr>
        <w:t xml:space="preserve"> DE=EF</w:t>
      </w:r>
      <w:r w:rsidRPr="000C6520">
        <w:rPr>
          <w:rFonts w:ascii="Times New Roman" w:cs="Times New Roman"/>
        </w:rPr>
        <w:t>，</w:t>
      </w:r>
      <w:r w:rsidRPr="000C6520" w:rsidR="00326E61">
        <w:rPr>
          <w:rFonts w:ascii="Times New Roman" w:hAnsi="Times New Roman" w:cs="Times New Roman"/>
        </w:rPr>
        <w:t>FC</w:t>
      </w:r>
      <w:r w:rsidRPr="000C6520" w:rsidR="00326E61">
        <w:rPr>
          <w:rFonts w:ascii="Times New Roman" w:hAnsiTheme="minorEastAsia" w:cs="Times New Roman"/>
        </w:rPr>
        <w:t>∥</w:t>
      </w:r>
      <w:r w:rsidRPr="000C6520" w:rsidR="00326E61">
        <w:rPr>
          <w:rFonts w:ascii="Times New Roman" w:hAnsi="Times New Roman" w:cs="Times New Roman"/>
        </w:rPr>
        <w:t>AB</w:t>
      </w:r>
      <w:r w:rsidRPr="000C6520">
        <w:rPr>
          <w:rFonts w:ascii="Times New Roman" w:cs="Times New Roman"/>
        </w:rPr>
        <w:t>，</w:t>
      </w:r>
      <m:oMath>
        <m:sSub>
          <m:sSubPr>
            <m:ctrlPr>
              <w:rPr>
                <w:rFonts w:ascii="Cambria Math" w:hAnsi="Times New Roman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</w:rPr>
              <m:t>S</m:t>
            </m:r>
          </m:e>
          <m:sub>
            <m:r>
              <m:rPr>
                <m:sty m:val="p"/>
              </m:rPr>
              <w:rPr>
                <w:rFonts w:ascii="Times New Roman" w:hAnsi="Cambria Math" w:cs="Times New Roman"/>
              </w:rPr>
              <m:t>△</m:t>
            </m:r>
            <m:r>
              <m:rPr>
                <m:sty m:val="p"/>
              </m:rPr>
              <w:rPr>
                <w:rFonts w:ascii="Cambria Math" w:hAnsi="Times New Roman" w:cs="Times New Roman"/>
              </w:rPr>
              <m:t xml:space="preserve">ABC </m:t>
            </m:r>
          </m:sub>
        </m:sSub>
        <m:r>
          <m:rPr>
            <m:sty m:val="p"/>
          </m:rPr>
          <w:rPr>
            <w:rFonts w:ascii="Cambria Math" w:hAnsi="Times New Roman" w:cs="Times New Roman"/>
          </w:rPr>
          <m:t>=24</m:t>
        </m:r>
      </m:oMath>
      <w:r w:rsidRPr="000C6520">
        <w:rPr>
          <w:rFonts w:ascii="Times New Roman" w:cs="Times New Roman"/>
        </w:rPr>
        <w:t>，则</w:t>
      </w:r>
      <w:r w:rsidRPr="000C6520">
        <w:rPr>
          <w:rFonts w:ascii="Times New Roman" w:hAnsi="Times New Roman" w:cs="Times New Roman"/>
        </w:rPr>
        <w:t xml:space="preserve"> </w:t>
      </w:r>
      <w:r w:rsidRPr="000C6520" w:rsidR="00326E61">
        <w:rPr>
          <w:rFonts w:ascii="Times New Roman" w:hAnsiTheme="minorEastAsia" w:cs="Times New Roman"/>
        </w:rPr>
        <w:t>△</w:t>
      </w:r>
      <w:r w:rsidRPr="000C6520" w:rsidR="00326E61">
        <w:rPr>
          <w:rFonts w:ascii="Times New Roman" w:hAnsi="Times New Roman" w:cs="Times New Roman"/>
        </w:rPr>
        <w:t xml:space="preserve">CEF 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cs="Times New Roman"/>
        </w:rPr>
        <w:t>的面积是</w:t>
      </w:r>
      <w:r w:rsidR="00671AEA">
        <w:rPr>
          <w:rFonts w:ascii="Times New Roman" w:cs="Times New Roman"/>
        </w:rPr>
        <w:t>（</w:t>
      </w:r>
      <w:r w:rsidR="00671AEA">
        <w:rPr>
          <w:rFonts w:ascii="Times New Roman" w:cs="Times New Roman" w:hint="eastAsia"/>
        </w:rPr>
        <w:t xml:space="preserve">       </w:t>
      </w:r>
      <w:r w:rsidR="00671AEA">
        <w:rPr>
          <w:rFonts w:ascii="Times New Roman" w:cs="Times New Roman" w:hint="eastAsia"/>
        </w:rPr>
        <w:t>）</w:t>
      </w:r>
      <w:r w:rsidRPr="000C6520" w:rsidR="00671AEA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 xml:space="preserve"> </w:t>
      </w:r>
    </w:p>
    <w:p w:rsidR="00955244" w:rsidRPr="000C6520">
      <w:pPr>
        <w:pStyle w:val="OptWithTabs4SpecialMathIndent1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5019040</wp:posOffset>
            </wp:positionH>
            <wp:positionV relativeFrom="paragraph">
              <wp:posOffset>164465</wp:posOffset>
            </wp:positionV>
            <wp:extent cx="828675" cy="838200"/>
            <wp:effectExtent l="19050" t="0" r="9525" b="0"/>
            <wp:wrapNone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504423" name="image.pn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2618740</wp:posOffset>
            </wp:positionH>
            <wp:positionV relativeFrom="paragraph">
              <wp:posOffset>126365</wp:posOffset>
            </wp:positionV>
            <wp:extent cx="1047750" cy="923925"/>
            <wp:effectExtent l="19050" t="0" r="0" b="0"/>
            <wp:wrapNone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109205" name="image.pn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1409065</wp:posOffset>
            </wp:positionH>
            <wp:positionV relativeFrom="paragraph">
              <wp:posOffset>168910</wp:posOffset>
            </wp:positionV>
            <wp:extent cx="952500" cy="838200"/>
            <wp:effectExtent l="19050" t="0" r="0" b="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74402" name="image.pn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 w:rsidR="00E219B7">
        <w:rPr>
          <w:rFonts w:ascii="Times New Roman" w:hAnsi="Times New Roman" w:cs="Times New Roman"/>
        </w:rPr>
        <w:tab/>
        <w:t>A.</w:t>
      </w:r>
      <w:r w:rsidRPr="000C6520" w:rsidR="00326E61">
        <w:rPr>
          <w:rFonts w:ascii="Times New Roman" w:hAnsi="Times New Roman" w:cs="Times New Roman"/>
          <w:noProof/>
        </w:rPr>
        <w:t>6</w:t>
      </w:r>
      <w:r w:rsidRPr="000C6520" w:rsidR="00E219B7">
        <w:rPr>
          <w:rFonts w:ascii="Times New Roman" w:hAnsi="Times New Roman" w:cs="Times New Roman"/>
        </w:rPr>
        <w:tab/>
        <w:t>B.</w:t>
      </w:r>
      <w:r w:rsidRPr="000C6520" w:rsidR="00326E61">
        <w:rPr>
          <w:rFonts w:ascii="Times New Roman" w:hAnsi="Times New Roman" w:cs="Times New Roman"/>
          <w:noProof/>
        </w:rPr>
        <w:t>8</w:t>
      </w:r>
      <w:r w:rsidRPr="000C6520" w:rsidR="00E219B7">
        <w:rPr>
          <w:rFonts w:ascii="Times New Roman" w:hAnsi="Times New Roman" w:cs="Times New Roman"/>
        </w:rPr>
        <w:tab/>
        <w:t>C.</w:t>
      </w:r>
      <w:r w:rsidRPr="000C6520" w:rsidR="00326E61">
        <w:rPr>
          <w:rFonts w:ascii="Times New Roman" w:hAnsi="Times New Roman" w:cs="Times New Roman"/>
          <w:noProof/>
        </w:rPr>
        <w:t>9</w:t>
      </w:r>
      <w:r w:rsidRPr="000C6520" w:rsidR="00E219B7">
        <w:rPr>
          <w:rFonts w:ascii="Times New Roman" w:hAnsi="Times New Roman" w:cs="Times New Roman"/>
        </w:rPr>
        <w:tab/>
        <w:t xml:space="preserve">D. </w:t>
      </w:r>
      <w:r w:rsidRPr="000C6520" w:rsidR="00326E61">
        <w:rPr>
          <w:rFonts w:ascii="Times New Roman" w:hAnsi="Times New Roman" w:cs="Times New Roman"/>
          <w:noProof/>
        </w:rPr>
        <w:t>12</w:t>
      </w: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52515B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19685</wp:posOffset>
            </wp:positionV>
            <wp:extent cx="1104265" cy="704850"/>
            <wp:effectExtent l="19050" t="0" r="635" b="0"/>
            <wp:wrapNone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483725" name="image.jp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426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10160</wp:posOffset>
            </wp:positionV>
            <wp:extent cx="847725" cy="809625"/>
            <wp:effectExtent l="19050" t="0" r="9525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381640" name="image.pn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15B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52515B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52515B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947E70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10. </w:t>
      </w:r>
      <w:r w:rsidRPr="000C6520">
        <w:rPr>
          <w:rFonts w:ascii="Times New Roman" w:cs="Times New Roman"/>
        </w:rPr>
        <w:t>如图，</w:t>
      </w:r>
      <w:r w:rsidRPr="000C6520" w:rsidR="00326E61">
        <w:rPr>
          <w:rFonts w:ascii="Times New Roman" w:hAnsi="Times New Roman" w:cs="Times New Roman"/>
        </w:rPr>
        <w:t xml:space="preserve"> AB</w:t>
      </w:r>
      <w:r w:rsidRPr="000C6520" w:rsidR="00326E61">
        <w:rPr>
          <w:rFonts w:ascii="Times New Roman" w:hAnsiTheme="minorEastAsia" w:cs="Times New Roman"/>
        </w:rPr>
        <w:t>⊥</w:t>
      </w:r>
      <w:r w:rsidRPr="000C6520" w:rsidR="00326E61">
        <w:rPr>
          <w:rFonts w:ascii="Times New Roman" w:hAnsi="Times New Roman" w:cs="Times New Roman"/>
        </w:rPr>
        <w:t>BC</w:t>
      </w:r>
      <w:r w:rsidRPr="000C6520">
        <w:rPr>
          <w:rFonts w:ascii="Times New Roman" w:cs="Times New Roman"/>
        </w:rPr>
        <w:t>，</w:t>
      </w:r>
      <w:r w:rsidRPr="000C6520">
        <w:rPr>
          <w:rFonts w:ascii="Times New Roman" w:hAnsi="Times New Roman" w:cs="Times New Roman"/>
        </w:rPr>
        <w:t xml:space="preserve"> </w:t>
      </w:r>
      <w:r w:rsidRPr="000C6520" w:rsidR="00326E61">
        <w:rPr>
          <w:rFonts w:ascii="Times New Roman" w:hAnsi="Times New Roman" w:cs="Times New Roman"/>
        </w:rPr>
        <w:t>AE</w:t>
      </w:r>
      <w:r w:rsidRPr="000C6520">
        <w:rPr>
          <w:rFonts w:ascii="Times New Roman" w:cs="Times New Roman"/>
        </w:rPr>
        <w:t>平分</w:t>
      </w:r>
      <w:r w:rsidRPr="000C6520" w:rsidR="00326E61">
        <w:rPr>
          <w:rFonts w:ascii="Times New Roman" w:hAnsiTheme="minorEastAsia" w:cs="Times New Roman"/>
        </w:rPr>
        <w:t>∠</w:t>
      </w:r>
      <w:r w:rsidRPr="000C6520" w:rsidR="00326E61">
        <w:rPr>
          <w:rFonts w:ascii="Times New Roman" w:hAnsi="Times New Roman" w:cs="Times New Roman"/>
        </w:rPr>
        <w:t>BAD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交</w:t>
      </w:r>
      <w:r w:rsidRPr="000C6520" w:rsidR="00326E61">
        <w:rPr>
          <w:rFonts w:ascii="Times New Roman" w:hAnsi="Times New Roman" w:cs="Times New Roman"/>
        </w:rPr>
        <w:t>BC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cs="Times New Roman"/>
        </w:rPr>
        <w:t>于</w:t>
      </w:r>
      <w:r w:rsidRPr="000C6520" w:rsidR="00326E61">
        <w:rPr>
          <w:rFonts w:ascii="Times New Roman" w:hAnsi="Times New Roman" w:cs="Times New Roman"/>
        </w:rPr>
        <w:t>E</w:t>
      </w:r>
      <w:r w:rsidRPr="000C6520">
        <w:rPr>
          <w:rFonts w:ascii="Times New Roman" w:cs="Times New Roman"/>
        </w:rPr>
        <w:t>，</w:t>
      </w:r>
      <w:r w:rsidRPr="000C6520" w:rsidR="00326E61">
        <w:rPr>
          <w:rFonts w:ascii="Times New Roman" w:hAnsi="Times New Roman" w:cs="Times New Roman"/>
        </w:rPr>
        <w:t>AE</w:t>
      </w:r>
      <w:r w:rsidRPr="000C6520" w:rsidR="00326E61">
        <w:rPr>
          <w:rFonts w:ascii="Times New Roman" w:hAnsiTheme="minorEastAsia" w:cs="Times New Roman"/>
        </w:rPr>
        <w:t>⊥</w:t>
      </w:r>
      <w:r w:rsidRPr="000C6520" w:rsidR="00326E61">
        <w:rPr>
          <w:rFonts w:ascii="Times New Roman" w:hAnsi="Times New Roman" w:cs="Times New Roman"/>
        </w:rPr>
        <w:t>DE</w:t>
      </w:r>
      <w:r w:rsidRPr="000C6520">
        <w:rPr>
          <w:rFonts w:ascii="Times New Roman" w:cs="Times New Roman"/>
        </w:rPr>
        <w:t>，</w:t>
      </w:r>
      <w:r w:rsidRPr="000C6520" w:rsidR="00326E61">
        <w:rPr>
          <w:rFonts w:ascii="Times New Roman" w:hAnsiTheme="minorEastAsia" w:cs="Times New Roman"/>
        </w:rPr>
        <w:t>∠</w:t>
      </w:r>
      <w:r w:rsidRPr="000C6520" w:rsidR="00326E61">
        <w:rPr>
          <w:rFonts w:ascii="Times New Roman" w:hAnsi="Times New Roman" w:cs="Times New Roman"/>
        </w:rPr>
        <w:t>1+</w:t>
      </w:r>
      <w:r w:rsidRPr="000C6520" w:rsidR="00326E61">
        <w:rPr>
          <w:rFonts w:ascii="Times New Roman" w:hAnsiTheme="minorEastAsia" w:cs="Times New Roman"/>
        </w:rPr>
        <w:t>∠</w:t>
      </w:r>
      <w:r w:rsidRPr="000C6520" w:rsidR="00326E61">
        <w:rPr>
          <w:rFonts w:ascii="Times New Roman" w:hAnsi="Times New Roman" w:cs="Times New Roman"/>
        </w:rPr>
        <w:t>2</w:t>
      </w:r>
      <w:r w:rsidRPr="000C6520" w:rsidR="00326E61">
        <w:rPr>
          <w:rFonts w:ascii="Times New Roman" w:hAnsi="Times New Roman" w:cs="Times New Roman"/>
          <w:noProof/>
          <w:position w:val="-1"/>
        </w:rPr>
        <w:t>=</w:t>
      </w:r>
      <w:r w:rsidRPr="000C6520" w:rsidR="00326E61">
        <w:rPr>
          <w:rFonts w:ascii="Times New Roman" w:hAnsi="Times New Roman" w:cs="Times New Roman"/>
        </w:rPr>
        <w:t>90°</w:t>
      </w:r>
      <w:r w:rsidRPr="000C6520">
        <w:rPr>
          <w:rFonts w:ascii="Times New Roman" w:cs="Times New Roman"/>
        </w:rPr>
        <w:t>，</w:t>
      </w:r>
      <w:r w:rsidRPr="000C6520" w:rsidR="00326E61">
        <w:rPr>
          <w:rFonts w:ascii="Times New Roman" w:hAnsi="Times New Roman" w:cs="Times New Roman"/>
        </w:rPr>
        <w:t xml:space="preserve"> M</w:t>
      </w:r>
      <w:r w:rsidRPr="000C6520">
        <w:rPr>
          <w:rFonts w:ascii="Times New Roman" w:cs="Times New Roman"/>
        </w:rPr>
        <w:t>，</w:t>
      </w:r>
      <w:r w:rsidRPr="000C6520" w:rsidR="00326E61">
        <w:rPr>
          <w:rFonts w:ascii="Times New Roman" w:hAnsi="Times New Roman" w:cs="Times New Roman"/>
        </w:rPr>
        <w:t xml:space="preserve"> N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cs="Times New Roman"/>
        </w:rPr>
        <w:t>分别是</w:t>
      </w:r>
      <w:r w:rsidRPr="000C6520">
        <w:rPr>
          <w:rFonts w:ascii="Times New Roman" w:hAnsi="Times New Roman" w:cs="Times New Roman"/>
        </w:rPr>
        <w:t xml:space="preserve"> </w:t>
      </w:r>
      <w:r w:rsidRPr="000C6520" w:rsidR="00326E61">
        <w:rPr>
          <w:rFonts w:ascii="Times New Roman" w:hAnsi="Times New Roman" w:cs="Times New Roman"/>
        </w:rPr>
        <w:t>BA</w:t>
      </w:r>
      <w:r w:rsidRPr="000C6520">
        <w:rPr>
          <w:rFonts w:ascii="Times New Roman" w:cs="Times New Roman"/>
        </w:rPr>
        <w:t>，</w:t>
      </w:r>
      <w:r w:rsidRPr="000C6520">
        <w:rPr>
          <w:rFonts w:ascii="Times New Roman" w:hAnsi="Times New Roman" w:cs="Times New Roman"/>
        </w:rPr>
        <w:t xml:space="preserve"> </w:t>
      </w:r>
    </w:p>
    <w:p w:rsidR="00955244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>CD</w:t>
      </w:r>
      <w:r w:rsidRPr="000C6520" w:rsidR="00E219B7">
        <w:rPr>
          <w:rFonts w:ascii="Times New Roman" w:cs="Times New Roman"/>
        </w:rPr>
        <w:t>延长线上的点，</w:t>
      </w:r>
      <w:r w:rsidRPr="000C6520" w:rsidR="00247028">
        <w:rPr>
          <w:rFonts w:ascii="Times New Roman" w:hAnsiTheme="minorEastAsia" w:cs="Times New Roman"/>
        </w:rPr>
        <w:t>∠</w:t>
      </w:r>
      <w:r w:rsidRPr="000C6520" w:rsidR="00247028">
        <w:rPr>
          <w:rFonts w:ascii="Times New Roman" w:hAnsi="Times New Roman" w:cs="Times New Roman"/>
        </w:rPr>
        <w:t xml:space="preserve">EAM  </w:t>
      </w:r>
      <w:r w:rsidRPr="000C6520" w:rsidR="00E219B7">
        <w:rPr>
          <w:rFonts w:ascii="Times New Roman" w:hAnsi="Times New Roman" w:cs="Times New Roman"/>
        </w:rPr>
        <w:t xml:space="preserve"> </w:t>
      </w:r>
      <w:r w:rsidRPr="000C6520" w:rsidR="00E219B7">
        <w:rPr>
          <w:rFonts w:ascii="Times New Roman" w:cs="Times New Roman"/>
        </w:rPr>
        <w:t>和</w:t>
      </w:r>
      <w:r w:rsidRPr="000C6520" w:rsidR="00247028">
        <w:rPr>
          <w:rFonts w:ascii="Times New Roman" w:hAnsiTheme="minorEastAsia" w:cs="Times New Roman"/>
        </w:rPr>
        <w:t>∠</w:t>
      </w:r>
      <w:r w:rsidRPr="000C6520" w:rsidR="00247028">
        <w:rPr>
          <w:rFonts w:ascii="Times New Roman" w:hAnsi="Times New Roman" w:cs="Times New Roman"/>
        </w:rPr>
        <w:t xml:space="preserve">EDN  </w:t>
      </w:r>
      <w:r w:rsidRPr="000C6520" w:rsidR="00E219B7">
        <w:rPr>
          <w:rFonts w:ascii="Times New Roman" w:hAnsi="Times New Roman" w:cs="Times New Roman"/>
        </w:rPr>
        <w:t xml:space="preserve"> </w:t>
      </w:r>
      <w:r w:rsidRPr="000C6520" w:rsidR="00E219B7">
        <w:rPr>
          <w:rFonts w:ascii="Times New Roman" w:cs="Times New Roman"/>
        </w:rPr>
        <w:t>的平分线相交于点</w:t>
      </w:r>
      <w:r w:rsidRPr="000C6520" w:rsidR="00247028">
        <w:rPr>
          <w:rFonts w:ascii="Times New Roman" w:hAnsi="Times New Roman" w:cs="Times New Roman"/>
        </w:rPr>
        <w:t>F</w:t>
      </w:r>
      <w:r w:rsidRPr="000C6520" w:rsidR="00E219B7">
        <w:rPr>
          <w:rFonts w:ascii="Times New Roman" w:cs="Times New Roman"/>
        </w:rPr>
        <w:t>，则</w:t>
      </w:r>
      <w:r w:rsidRPr="000C6520" w:rsidR="00E219B7">
        <w:rPr>
          <w:rFonts w:ascii="Times New Roman" w:hAnsi="Times New Roman" w:cs="Times New Roman"/>
        </w:rPr>
        <w:t xml:space="preserve"> </w:t>
      </w:r>
      <w:r w:rsidRPr="000C6520" w:rsidR="00247028">
        <w:rPr>
          <w:rFonts w:ascii="Times New Roman" w:hAnsiTheme="minorEastAsia" w:cs="Times New Roman"/>
        </w:rPr>
        <w:t>∠</w:t>
      </w:r>
      <w:r w:rsidRPr="000C6520" w:rsidR="00247028">
        <w:rPr>
          <w:rFonts w:ascii="Times New Roman" w:hAnsi="Times New Roman" w:cs="Times New Roman"/>
        </w:rPr>
        <w:t xml:space="preserve">F  </w:t>
      </w:r>
      <w:r w:rsidRPr="000C6520" w:rsidR="00E219B7">
        <w:rPr>
          <w:rFonts w:ascii="Times New Roman" w:cs="Times New Roman"/>
        </w:rPr>
        <w:t>为</w:t>
      </w:r>
      <w:r w:rsidR="00671AEA">
        <w:rPr>
          <w:rFonts w:ascii="Times New Roman" w:cs="Times New Roman"/>
        </w:rPr>
        <w:t>（</w:t>
      </w:r>
      <w:r w:rsidR="00671AEA">
        <w:rPr>
          <w:rFonts w:ascii="Times New Roman" w:cs="Times New Roman" w:hint="eastAsia"/>
        </w:rPr>
        <w:t xml:space="preserve">       </w:t>
      </w:r>
      <w:r w:rsidR="00671AEA">
        <w:rPr>
          <w:rFonts w:ascii="Times New Roman" w:cs="Times New Roman" w:hint="eastAsia"/>
        </w:rPr>
        <w:t>）</w:t>
      </w:r>
      <w:r w:rsidRPr="000C6520" w:rsidR="00671AEA">
        <w:rPr>
          <w:rFonts w:ascii="Times New Roman" w:hAnsi="Times New Roman" w:cs="Times New Roman"/>
        </w:rPr>
        <w:t xml:space="preserve"> </w:t>
      </w:r>
      <w:r w:rsidRPr="000C6520" w:rsidR="00E219B7">
        <w:rPr>
          <w:rFonts w:ascii="Times New Roman" w:hAnsi="Times New Roman" w:cs="Times New Roman"/>
        </w:rPr>
        <w:t xml:space="preserve"> </w:t>
      </w:r>
    </w:p>
    <w:p w:rsidR="00955244" w:rsidRPr="000C6520">
      <w:pPr>
        <w:pStyle w:val="OptWithTabs4SpecialMathIndent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  <w:t xml:space="preserve">A. </w:t>
      </w:r>
      <w:r w:rsidRPr="000C6520" w:rsidR="00247028">
        <w:rPr>
          <w:rFonts w:ascii="Times New Roman" w:hAnsi="Times New Roman" w:cs="Times New Roman"/>
          <w:noProof/>
        </w:rPr>
        <w:t>12</w:t>
      </w:r>
      <w:r w:rsidRPr="000C6520" w:rsidR="00247028">
        <w:rPr>
          <w:rFonts w:ascii="Times New Roman" w:hAnsi="Times New Roman" w:cs="Times New Roman"/>
        </w:rPr>
        <w:t>0°</w:t>
      </w:r>
      <w:r w:rsidRPr="000C6520">
        <w:rPr>
          <w:rFonts w:ascii="Times New Roman" w:hAnsi="Times New Roman" w:cs="Times New Roman"/>
        </w:rPr>
        <w:tab/>
        <w:t xml:space="preserve">B. </w:t>
      </w:r>
      <w:r w:rsidRPr="000C6520" w:rsidR="00247028">
        <w:rPr>
          <w:rFonts w:ascii="Times New Roman" w:hAnsi="Times New Roman" w:cs="Times New Roman"/>
        </w:rPr>
        <w:t>135°</w:t>
      </w:r>
      <w:r w:rsidRPr="000C6520">
        <w:rPr>
          <w:rFonts w:ascii="Times New Roman" w:hAnsi="Times New Roman" w:cs="Times New Roman"/>
        </w:rPr>
        <w:tab/>
        <w:t xml:space="preserve">C. </w:t>
      </w:r>
      <w:r w:rsidRPr="000C6520" w:rsidR="00247028">
        <w:rPr>
          <w:rFonts w:ascii="Times New Roman" w:hAnsi="Times New Roman" w:cs="Times New Roman"/>
        </w:rPr>
        <w:t>145°</w:t>
      </w:r>
      <w:r w:rsidRPr="000C6520">
        <w:rPr>
          <w:rFonts w:ascii="Times New Roman" w:hAnsi="Times New Roman" w:cs="Times New Roman"/>
        </w:rPr>
        <w:tab/>
        <w:t xml:space="preserve">D. </w:t>
      </w:r>
      <w:r w:rsidRPr="000C6520" w:rsidR="00247028">
        <w:rPr>
          <w:rFonts w:ascii="Times New Roman" w:hAnsi="Times New Roman" w:cs="Times New Roman"/>
          <w:noProof/>
        </w:rPr>
        <w:t>15</w:t>
      </w:r>
      <w:r w:rsidRPr="000C6520" w:rsidR="00247028">
        <w:rPr>
          <w:rFonts w:ascii="Times New Roman" w:hAnsi="Times New Roman" w:cs="Times New Roman"/>
        </w:rPr>
        <w:t>0°</w:t>
      </w:r>
    </w:p>
    <w:p w:rsidR="00955244" w:rsidRPr="000C6520">
      <w:pPr>
        <w:rPr>
          <w:rFonts w:ascii="Times New Roman" w:hAnsi="Times New Roman" w:cs="Times New Roman"/>
        </w:rPr>
      </w:pPr>
      <w:r w:rsidRPr="000C6520">
        <w:rPr>
          <w:rFonts w:ascii="Times New Roman" w:hAnsi="宋体" w:cs="Times New Roman"/>
          <w:b/>
        </w:rPr>
        <w:t>二、填空题（共</w:t>
      </w:r>
      <w:r w:rsidRPr="000C6520">
        <w:rPr>
          <w:rFonts w:ascii="Times New Roman" w:hAnsi="Times New Roman" w:cs="Times New Roman"/>
          <w:b/>
        </w:rPr>
        <w:t>10</w:t>
      </w:r>
      <w:r w:rsidRPr="000C6520">
        <w:rPr>
          <w:rFonts w:ascii="Times New Roman" w:hAnsi="宋体" w:cs="Times New Roman"/>
          <w:b/>
        </w:rPr>
        <w:t>小题；共</w:t>
      </w:r>
      <w:r w:rsidRPr="000C6520" w:rsidR="0052515B">
        <w:rPr>
          <w:rFonts w:ascii="Times New Roman" w:hAnsi="Times New Roman" w:cs="Times New Roman"/>
          <w:b/>
        </w:rPr>
        <w:t>3</w:t>
      </w:r>
      <w:r w:rsidRPr="000C6520">
        <w:rPr>
          <w:rFonts w:ascii="Times New Roman" w:hAnsi="Times New Roman" w:cs="Times New Roman"/>
          <w:b/>
        </w:rPr>
        <w:t>0</w:t>
      </w:r>
      <w:r w:rsidRPr="000C6520">
        <w:rPr>
          <w:rFonts w:ascii="Times New Roman" w:hAnsi="宋体" w:cs="Times New Roman"/>
          <w:b/>
        </w:rPr>
        <w:t>分）</w:t>
      </w:r>
    </w:p>
    <w:p w:rsidR="00955244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11. </w:t>
      </w:r>
      <w:r w:rsidRPr="000C6520">
        <w:rPr>
          <w:rFonts w:ascii="Times New Roman" w:cs="Times New Roman"/>
        </w:rPr>
        <w:t>一个多边形的内角和是</w:t>
      </w:r>
      <w:r w:rsidRPr="000C6520" w:rsidR="00247028">
        <w:rPr>
          <w:rFonts w:ascii="Times New Roman" w:hAnsi="Times New Roman" w:cs="Times New Roman"/>
        </w:rPr>
        <w:t>1080°</w:t>
      </w:r>
      <w:r w:rsidRPr="000C6520">
        <w:rPr>
          <w:rFonts w:ascii="Times New Roman" w:cs="Times New Roman"/>
        </w:rPr>
        <w:t>，这个多边形的边数是</w:t>
      </w:r>
      <w:r w:rsidRPr="000C6520">
        <w:rPr>
          <w:rFonts w:ascii="Times New Roman" w:hAnsi="Times New Roman" w:cs="Times New Roman"/>
          <w:u w:val="single"/>
        </w:rPr>
        <w:t xml:space="preserve">                </w:t>
      </w:r>
      <w:r w:rsidRPr="000C6520">
        <w:rPr>
          <w:rFonts w:ascii="Times New Roman" w:cs="Times New Roman"/>
        </w:rPr>
        <w:t>．</w:t>
      </w: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12. </w:t>
      </w:r>
      <w:r w:rsidRPr="000C6520">
        <w:rPr>
          <w:rFonts w:ascii="Times New Roman" w:cs="Times New Roman"/>
        </w:rPr>
        <w:t>已知</w:t>
      </w:r>
      <w:r w:rsidRPr="000C6520" w:rsidR="00247028">
        <w:rPr>
          <w:rFonts w:ascii="Times New Roman" w:hAnsiTheme="minorEastAsia" w:cs="Times New Roman"/>
        </w:rPr>
        <w:t>△</w:t>
      </w:r>
      <w:r w:rsidRPr="000C6520" w:rsidR="00247028">
        <w:rPr>
          <w:rFonts w:ascii="Times New Roman" w:hAnsi="Times New Roman" w:cs="Times New Roman"/>
        </w:rPr>
        <w:t>ABC</w:t>
      </w:r>
      <w:r w:rsidRPr="000C6520" w:rsidR="00247028">
        <w:rPr>
          <w:rFonts w:ascii="Times New Roman" w:hAnsiTheme="minorEastAsia" w:cs="Times New Roman"/>
        </w:rPr>
        <w:t>≌△</w:t>
      </w:r>
      <w:r w:rsidRPr="000C6520" w:rsidR="00247028">
        <w:rPr>
          <w:rFonts w:ascii="Times New Roman" w:hAnsi="Times New Roman" w:cs="Times New Roman"/>
        </w:rPr>
        <w:t>DEF</w:t>
      </w:r>
      <w:r w:rsidRPr="000C6520">
        <w:rPr>
          <w:rFonts w:ascii="Times New Roman" w:cs="Times New Roman"/>
        </w:rPr>
        <w:t>，若</w:t>
      </w:r>
      <w:r w:rsidRPr="000C6520" w:rsidR="00247028">
        <w:rPr>
          <w:rFonts w:ascii="Times New Roman" w:hAnsiTheme="minorEastAsia" w:cs="Times New Roman"/>
        </w:rPr>
        <w:t>△</w:t>
      </w:r>
      <w:r w:rsidRPr="000C6520" w:rsidR="00247028">
        <w:rPr>
          <w:rFonts w:ascii="Times New Roman" w:hAnsi="Times New Roman" w:cs="Times New Roman"/>
        </w:rPr>
        <w:t>ABC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的周长为</w:t>
      </w:r>
      <w:r w:rsidRPr="000C6520" w:rsidR="00247028">
        <w:rPr>
          <w:rFonts w:ascii="Times New Roman" w:hAnsi="Times New Roman" w:cs="Times New Roman"/>
        </w:rPr>
        <w:t>32</w:t>
      </w:r>
      <w:r w:rsidRPr="000C6520">
        <w:rPr>
          <w:rFonts w:ascii="Times New Roman" w:hAnsi="Times New Roman" w:cs="Times New Roman"/>
        </w:rPr>
        <w:t>，</w:t>
      </w:r>
      <w:r w:rsidRPr="000C6520" w:rsidR="00247028">
        <w:rPr>
          <w:rFonts w:ascii="Times New Roman" w:hAnsi="Times New Roman" w:cs="Times New Roman"/>
        </w:rPr>
        <w:t xml:space="preserve"> AB=9</w:t>
      </w:r>
      <w:r w:rsidRPr="000C6520">
        <w:rPr>
          <w:rFonts w:ascii="Times New Roman" w:hAnsi="Times New Roman" w:cs="Times New Roman"/>
        </w:rPr>
        <w:t>，</w:t>
      </w:r>
      <w:r w:rsidRPr="000C6520" w:rsidR="00247028">
        <w:rPr>
          <w:rFonts w:ascii="Times New Roman" w:hAnsi="Times New Roman" w:cs="Times New Roman"/>
        </w:rPr>
        <w:t xml:space="preserve"> BC=12</w:t>
      </w:r>
      <w:r w:rsidRPr="000C6520">
        <w:rPr>
          <w:rFonts w:ascii="Times New Roman" w:hAnsi="Times New Roman" w:cs="Times New Roman"/>
        </w:rPr>
        <w:t>，则</w:t>
      </w:r>
      <w:r w:rsidRPr="000C6520" w:rsidR="00247028">
        <w:rPr>
          <w:rFonts w:ascii="Times New Roman" w:hAnsi="Times New Roman" w:cs="Times New Roman"/>
        </w:rPr>
        <w:t>DF=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  <w:u w:val="single"/>
        </w:rPr>
        <w:t xml:space="preserve">                </w:t>
      </w:r>
      <w:r w:rsidRPr="000C6520">
        <w:rPr>
          <w:rFonts w:ascii="Times New Roman" w:hAnsi="Times New Roman" w:cs="Times New Roman"/>
        </w:rPr>
        <w:t>．</w:t>
      </w: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365C0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13. </w:t>
      </w:r>
      <w:r w:rsidRPr="000C6520">
        <w:rPr>
          <w:rFonts w:ascii="Times New Roman" w:hAnsi="Times New Roman" w:cs="Times New Roman"/>
        </w:rPr>
        <w:t>如图，</w:t>
      </w:r>
      <w:r w:rsidRPr="000C6520" w:rsidR="00247028">
        <w:rPr>
          <w:rFonts w:ascii="Times New Roman" w:hAnsi="Times New Roman" w:cs="Times New Roman"/>
        </w:rPr>
        <w:t xml:space="preserve"> AC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与</w:t>
      </w:r>
      <w:r w:rsidRPr="000C6520" w:rsidR="00247028">
        <w:rPr>
          <w:rFonts w:ascii="Times New Roman" w:hAnsi="Times New Roman" w:cs="Times New Roman"/>
        </w:rPr>
        <w:t>BD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交于点</w:t>
      </w:r>
      <w:r w:rsidRPr="000C6520" w:rsidR="00247028">
        <w:rPr>
          <w:rFonts w:ascii="Times New Roman" w:hAnsi="Times New Roman" w:cs="Times New Roman"/>
        </w:rPr>
        <w:t>P</w:t>
      </w:r>
      <w:r w:rsidRPr="000C6520">
        <w:rPr>
          <w:rFonts w:ascii="Times New Roman" w:hAnsi="Times New Roman" w:cs="Times New Roman"/>
        </w:rPr>
        <w:t>，</w:t>
      </w:r>
      <w:r w:rsidRPr="000C6520" w:rsidR="00247028">
        <w:rPr>
          <w:rFonts w:ascii="Times New Roman" w:hAnsi="Times New Roman" w:cs="Times New Roman"/>
        </w:rPr>
        <w:t xml:space="preserve"> AP=CP</w:t>
      </w:r>
      <w:r w:rsidRPr="000C6520">
        <w:rPr>
          <w:rFonts w:ascii="Times New Roman" w:hAnsi="Times New Roman" w:cs="Times New Roman"/>
        </w:rPr>
        <w:t>，从以下四个论断</w:t>
      </w:r>
      <w:r w:rsidRPr="000C6520">
        <w:rPr>
          <w:rFonts w:ascii="宋体" w:hAnsi="Times New Roman" w:cs="Times New Roman"/>
        </w:rPr>
        <w:t>①</w:t>
      </w:r>
      <w:r w:rsidRPr="000C6520" w:rsidR="00247028">
        <w:rPr>
          <w:rFonts w:ascii="Times New Roman" w:hAnsi="Times New Roman" w:cs="Times New Roman"/>
        </w:rPr>
        <w:t>∠B=∠D</w:t>
      </w:r>
      <w:r w:rsidRPr="000C6520">
        <w:rPr>
          <w:rFonts w:ascii="Times New Roman" w:hAnsi="Times New Roman" w:cs="Times New Roman"/>
        </w:rPr>
        <w:t>，</w:t>
      </w:r>
      <w:r w:rsidRPr="000C6520">
        <w:rPr>
          <w:rFonts w:ascii="宋体" w:hAnsi="Times New Roman" w:cs="Times New Roman"/>
        </w:rPr>
        <w:t>②</w:t>
      </w:r>
      <w:r w:rsidRPr="000C6520" w:rsidR="00247028">
        <w:rPr>
          <w:rFonts w:ascii="Times New Roman" w:hAnsi="Times New Roman" w:cs="Times New Roman"/>
        </w:rPr>
        <w:t>BP=DP</w:t>
      </w:r>
      <w:r w:rsidRPr="000C6520">
        <w:rPr>
          <w:rFonts w:ascii="Times New Roman" w:hAnsi="Times New Roman" w:cs="Times New Roman"/>
        </w:rPr>
        <w:t>，</w:t>
      </w:r>
      <w:r w:rsidRPr="000C6520">
        <w:rPr>
          <w:rFonts w:ascii="宋体" w:hAnsi="Times New Roman" w:cs="Times New Roman"/>
        </w:rPr>
        <w:t>③</w:t>
      </w:r>
      <w:r w:rsidRPr="000C6520" w:rsidR="00947E70">
        <w:rPr>
          <w:rFonts w:ascii="Times New Roman" w:hAnsi="Times New Roman" w:cs="Times New Roman"/>
        </w:rPr>
        <w:t>AB=CD</w:t>
      </w:r>
      <w:r w:rsidRPr="000C6520">
        <w:rPr>
          <w:rFonts w:ascii="Times New Roman" w:hAnsi="Times New Roman" w:cs="Times New Roman"/>
        </w:rPr>
        <w:t>，</w:t>
      </w:r>
    </w:p>
    <w:p w:rsidR="00955244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宋体" w:hAnsi="Times New Roman" w:cs="Times New Roman"/>
        </w:rPr>
        <w:t>④</w:t>
      </w:r>
      <w:r w:rsidRPr="000C6520" w:rsidR="009365C0">
        <w:rPr>
          <w:rFonts w:ascii="Times New Roman" w:hAnsi="Times New Roman" w:cs="Times New Roman"/>
        </w:rPr>
        <w:t>AB∥CD</w:t>
      </w:r>
      <w:r w:rsidRPr="000C6520" w:rsidR="009365C0">
        <w:rPr>
          <w:rFonts w:ascii="Times New Roman" w:hAnsi="Times New Roman" w:cs="Times New Roman"/>
          <w:noProof/>
          <w:position w:val="-5"/>
        </w:rPr>
        <w:t xml:space="preserve"> 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中选择一个论断作为条件，则不一定能使</w:t>
      </w:r>
      <w:r w:rsidRPr="000C6520" w:rsidR="009365C0">
        <w:rPr>
          <w:rFonts w:ascii="Times New Roman" w:hAnsi="Times New Roman" w:cs="Times New Roman"/>
        </w:rPr>
        <w:t>△APB≌△CPD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的论断是</w:t>
      </w:r>
      <w:r w:rsidRPr="000C6520">
        <w:rPr>
          <w:rFonts w:ascii="Times New Roman" w:hAnsi="Times New Roman" w:cs="Times New Roman"/>
          <w:u w:val="single"/>
        </w:rPr>
        <w:t xml:space="preserve">                </w:t>
      </w:r>
      <w:r w:rsidRPr="000C6520">
        <w:rPr>
          <w:rFonts w:ascii="Times New Roman" w:hAnsi="Times New Roman" w:cs="Times New Roman"/>
        </w:rPr>
        <w:t>．</w:t>
      </w:r>
    </w:p>
    <w:p w:rsidR="00955244" w:rsidRPr="000C6520" w:rsidP="0052515B">
      <w:pPr>
        <w:pStyle w:val="ItemQDescSpecialMathIndent2"/>
        <w:tabs>
          <w:tab w:val="left" w:pos="300"/>
          <w:tab w:val="clear" w:pos="613"/>
        </w:tabs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  <w:t xml:space="preserve">14. </w:t>
      </w:r>
      <w:r w:rsidRPr="000C6520">
        <w:rPr>
          <w:rFonts w:ascii="Times New Roman" w:hAnsi="Times New Roman" w:cs="Times New Roman"/>
        </w:rPr>
        <w:t>如图将一副三角板按如图方式叠放，那么</w:t>
      </w:r>
      <w:r w:rsidRPr="000C6520">
        <w:rPr>
          <w:rFonts w:ascii="Times New Roman" w:hAnsi="Times New Roman" w:cs="Times New Roman"/>
        </w:rPr>
        <w:t xml:space="preserve"> </w:t>
      </w:r>
      <w:r w:rsidRPr="000C6520" w:rsidR="009365C0">
        <w:rPr>
          <w:rFonts w:ascii="Times New Roman" w:hAnsi="Times New Roman" w:cs="Times New Roman"/>
        </w:rPr>
        <w:t>∠1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的大小为</w:t>
      </w:r>
      <w:r w:rsidRPr="000C6520">
        <w:rPr>
          <w:rFonts w:ascii="Times New Roman" w:hAnsi="Times New Roman" w:cs="Times New Roman"/>
          <w:u w:val="single"/>
        </w:rPr>
        <w:t xml:space="preserve">                </w:t>
      </w:r>
      <w:r w:rsidRPr="000C6520">
        <w:rPr>
          <w:rFonts w:ascii="Times New Roman" w:hAnsi="Times New Roman" w:cs="Times New Roman"/>
        </w:rPr>
        <w:t>度．</w:t>
      </w:r>
    </w:p>
    <w:p w:rsidR="00955244" w:rsidRPr="000C6520" w:rsidP="009365C0">
      <w:pPr>
        <w:pStyle w:val="ItemQDescSpecialMathIndent2"/>
        <w:tabs>
          <w:tab w:val="left" w:pos="300"/>
          <w:tab w:val="clear" w:pos="613"/>
        </w:tabs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  <w:t xml:space="preserve">15. </w:t>
      </w:r>
      <w:r w:rsidRPr="000C6520">
        <w:rPr>
          <w:rFonts w:ascii="Times New Roman" w:hAnsi="Times New Roman" w:cs="Times New Roman"/>
        </w:rPr>
        <w:t>一个零件的形状如图所示，</w:t>
      </w:r>
      <w:r w:rsidRPr="000C6520" w:rsidR="009365C0">
        <w:rPr>
          <w:rFonts w:ascii="Times New Roman" w:hAnsi="Times New Roman" w:cs="Times New Roman"/>
        </w:rPr>
        <w:t>∠BAC=90°</w:t>
      </w:r>
      <w:r w:rsidRPr="000C6520">
        <w:rPr>
          <w:rFonts w:ascii="Times New Roman" w:hAnsi="Times New Roman" w:cs="Times New Roman"/>
        </w:rPr>
        <w:t>，</w:t>
      </w:r>
      <w:r w:rsidRPr="000C6520" w:rsidR="009365C0">
        <w:rPr>
          <w:rFonts w:ascii="Times New Roman" w:hAnsi="Times New Roman" w:cs="Times New Roman"/>
        </w:rPr>
        <w:t>∠B=21°</w:t>
      </w:r>
      <w:r w:rsidRPr="000C6520">
        <w:rPr>
          <w:rFonts w:ascii="Times New Roman" w:hAnsi="Times New Roman" w:cs="Times New Roman"/>
        </w:rPr>
        <w:t>，</w:t>
      </w:r>
      <w:r w:rsidRPr="000C6520" w:rsidR="009365C0">
        <w:rPr>
          <w:rFonts w:ascii="Times New Roman" w:hAnsi="Times New Roman" w:cs="Times New Roman"/>
        </w:rPr>
        <w:t>∠C=20°</w:t>
      </w:r>
      <w:r w:rsidRPr="000C6520">
        <w:rPr>
          <w:rFonts w:ascii="Times New Roman" w:hAnsi="Times New Roman" w:cs="Times New Roman"/>
        </w:rPr>
        <w:t>，则</w:t>
      </w:r>
      <w:r w:rsidRPr="000C6520">
        <w:rPr>
          <w:rFonts w:ascii="Times New Roman" w:hAnsi="Times New Roman" w:cs="Times New Roman"/>
        </w:rPr>
        <w:t xml:space="preserve"> </w:t>
      </w:r>
      <w:r w:rsidRPr="000C6520" w:rsidR="009365C0">
        <w:rPr>
          <w:rFonts w:ascii="Times New Roman" w:hAnsi="Times New Roman" w:cs="Times New Roman"/>
        </w:rPr>
        <w:t>∠BDC</w:t>
      </w:r>
      <w:r w:rsidRPr="000C6520" w:rsidR="009365C0">
        <w:rPr>
          <w:rFonts w:ascii="Times New Roman" w:hAnsi="Times New Roman" w:cs="Times New Roman"/>
          <w:noProof/>
        </w:rPr>
        <w:t xml:space="preserve"> =</w:t>
      </w:r>
      <w:r w:rsidRPr="000C6520" w:rsidR="0052515B">
        <w:rPr>
          <w:rFonts w:ascii="Times New Roman" w:hAnsi="Times New Roman" w:cs="Times New Roman"/>
          <w:u w:val="single"/>
        </w:rPr>
        <w:t xml:space="preserve">        </w:t>
      </w:r>
      <w:r w:rsidRPr="000C6520">
        <w:rPr>
          <w:rFonts w:ascii="Times New Roman" w:hAnsi="Times New Roman" w:cs="Times New Roman"/>
          <w:u w:val="single"/>
        </w:rPr>
        <w:t xml:space="preserve">      </w:t>
      </w:r>
      <w:r w:rsidRPr="000C6520">
        <w:rPr>
          <w:rFonts w:ascii="Times New Roman" w:hAnsi="Times New Roman" w:cs="Times New Roman"/>
        </w:rPr>
        <w:t>．</w:t>
      </w: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47E70" w:rsidRPr="000C6520" w:rsidP="004F210F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16. </w:t>
      </w:r>
      <w:r w:rsidRPr="000C6520">
        <w:rPr>
          <w:rFonts w:ascii="Times New Roman" w:hAnsi="Times New Roman" w:cs="Times New Roman"/>
        </w:rPr>
        <w:t>如图，在</w:t>
      </w:r>
      <w:r w:rsidRPr="000C6520">
        <w:rPr>
          <w:rFonts w:ascii="Times New Roman" w:hAnsi="Times New Roman" w:cs="Times New Roman"/>
        </w:rPr>
        <w:t>Rt△ABC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中，</w:t>
      </w:r>
      <w:r w:rsidRPr="000C6520">
        <w:rPr>
          <w:rFonts w:ascii="Times New Roman" w:hAnsi="Times New Roman" w:cs="Times New Roman"/>
        </w:rPr>
        <w:t>∠C=90°</w:t>
      </w:r>
      <w:r w:rsidRPr="000C6520">
        <w:rPr>
          <w:rFonts w:ascii="Times New Roman" w:hAnsi="Times New Roman" w:cs="Times New Roman"/>
        </w:rPr>
        <w:t>，</w:t>
      </w:r>
      <w:r w:rsidRPr="000C6520">
        <w:rPr>
          <w:rFonts w:ascii="Times New Roman" w:hAnsi="Times New Roman" w:cs="Times New Roman"/>
        </w:rPr>
        <w:t xml:space="preserve"> AD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为</w:t>
      </w:r>
      <w:r w:rsidRPr="000C6520">
        <w:rPr>
          <w:rFonts w:ascii="Times New Roman" w:hAnsi="Times New Roman" w:cs="Times New Roman"/>
        </w:rPr>
        <w:t>△ABC</w:t>
      </w:r>
      <w:r w:rsidRPr="000C6520">
        <w:rPr>
          <w:rFonts w:ascii="Times New Roman" w:hAnsi="Times New Roman" w:cs="Times New Roman"/>
        </w:rPr>
        <w:t>的角平分线，与</w:t>
      </w:r>
      <w:r w:rsidRPr="000C6520">
        <w:rPr>
          <w:rFonts w:ascii="Times New Roman" w:hAnsi="Times New Roman" w:cs="Times New Roman"/>
        </w:rPr>
        <w:t>BC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相交于点</w:t>
      </w:r>
      <w:r w:rsidRPr="000C6520">
        <w:rPr>
          <w:rFonts w:ascii="Times New Roman" w:hAnsi="Times New Roman" w:cs="Times New Roman"/>
        </w:rPr>
        <w:t>D</w:t>
      </w:r>
      <w:r w:rsidRPr="000C6520">
        <w:rPr>
          <w:rFonts w:ascii="Times New Roman" w:hAnsi="Times New Roman" w:cs="Times New Roman"/>
        </w:rPr>
        <w:t>，若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CD=4</w:t>
      </w:r>
      <w:r w:rsidRPr="000C6520">
        <w:rPr>
          <w:rFonts w:ascii="Times New Roman" w:hAnsi="Times New Roman" w:cs="Times New Roman"/>
        </w:rPr>
        <w:t>，</w:t>
      </w:r>
      <w:r w:rsidRPr="000C6520">
        <w:rPr>
          <w:rFonts w:ascii="Times New Roman" w:hAnsi="Times New Roman" w:cs="Times New Roman"/>
        </w:rPr>
        <w:t xml:space="preserve"> </w:t>
      </w:r>
    </w:p>
    <w:p w:rsidR="00955244" w:rsidRPr="000C6520" w:rsidP="004F210F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>AB=15</w:t>
      </w:r>
      <w:r w:rsidRPr="000C6520" w:rsidR="00E219B7">
        <w:rPr>
          <w:rFonts w:ascii="Times New Roman" w:hAnsi="Times New Roman" w:cs="Times New Roman"/>
        </w:rPr>
        <w:t>，则</w:t>
      </w:r>
      <w:r w:rsidRPr="000C6520">
        <w:rPr>
          <w:rFonts w:ascii="Times New Roman" w:hAnsi="Times New Roman" w:cs="Times New Roman"/>
        </w:rPr>
        <w:t>△ABD</w:t>
      </w:r>
      <w:r w:rsidRPr="000C6520" w:rsidR="00E219B7">
        <w:rPr>
          <w:rFonts w:ascii="Times New Roman" w:hAnsi="Times New Roman" w:cs="Times New Roman"/>
        </w:rPr>
        <w:t xml:space="preserve">  </w:t>
      </w:r>
      <w:r w:rsidRPr="000C6520" w:rsidR="00E219B7">
        <w:rPr>
          <w:rFonts w:ascii="Times New Roman" w:hAnsi="Times New Roman" w:cs="Times New Roman"/>
        </w:rPr>
        <w:t>的面积是</w:t>
      </w:r>
      <w:r w:rsidRPr="000C6520" w:rsidR="00E219B7">
        <w:rPr>
          <w:rFonts w:ascii="Times New Roman" w:hAnsi="Times New Roman" w:cs="Times New Roman"/>
          <w:u w:val="single"/>
        </w:rPr>
        <w:t xml:space="preserve">                </w:t>
      </w:r>
      <w:r w:rsidRPr="000C6520" w:rsidR="00E219B7">
        <w:rPr>
          <w:rFonts w:ascii="Times New Roman" w:hAnsi="Times New Roman" w:cs="Times New Roman"/>
        </w:rPr>
        <w:t>．</w:t>
      </w:r>
    </w:p>
    <w:p w:rsidR="00955244" w:rsidRPr="000C6520" w:rsidP="004F210F">
      <w:pPr>
        <w:pStyle w:val="ItemQDescSpecialMathIndent2"/>
        <w:tabs>
          <w:tab w:val="left" w:pos="300"/>
          <w:tab w:val="clear" w:pos="613"/>
        </w:tabs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  <w:t xml:space="preserve">17. </w:t>
      </w:r>
      <w:r w:rsidRPr="000C6520">
        <w:rPr>
          <w:rFonts w:ascii="Times New Roman" w:hAnsi="Times New Roman" w:cs="Times New Roman"/>
        </w:rPr>
        <w:t>在</w:t>
      </w:r>
      <w:r w:rsidRPr="000C6520" w:rsidR="00947E70">
        <w:rPr>
          <w:rFonts w:ascii="Times New Roman" w:hAnsi="Times New Roman" w:cs="Times New Roman"/>
        </w:rPr>
        <w:t>△ABC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中，</w:t>
      </w:r>
      <w:r w:rsidRPr="000C6520" w:rsidR="00947E70">
        <w:rPr>
          <w:rFonts w:ascii="Times New Roman" w:hAnsi="Times New Roman" w:cs="Times New Roman"/>
        </w:rPr>
        <w:t>AB=10</w:t>
      </w:r>
      <w:r w:rsidRPr="000C6520">
        <w:rPr>
          <w:rFonts w:ascii="Times New Roman" w:hAnsi="Times New Roman" w:cs="Times New Roman"/>
        </w:rPr>
        <w:t>，</w:t>
      </w:r>
      <w:r w:rsidRPr="000C6520" w:rsidR="00947E70">
        <w:rPr>
          <w:rFonts w:ascii="Times New Roman" w:hAnsi="Times New Roman" w:cs="Times New Roman"/>
        </w:rPr>
        <w:t>AC=4</w:t>
      </w:r>
      <w:r w:rsidRPr="000C6520">
        <w:rPr>
          <w:rFonts w:ascii="Times New Roman" w:hAnsi="Times New Roman" w:cs="Times New Roman"/>
        </w:rPr>
        <w:t>，则</w:t>
      </w:r>
      <w:r w:rsidRPr="000C6520" w:rsidR="00947E70">
        <w:rPr>
          <w:rFonts w:ascii="Times New Roman" w:hAnsi="Times New Roman" w:cs="Times New Roman"/>
        </w:rPr>
        <w:t>BC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边上的中线</w:t>
      </w:r>
      <w:r w:rsidRPr="000C6520" w:rsidR="00947E70">
        <w:rPr>
          <w:rFonts w:ascii="Times New Roman" w:hAnsi="Times New Roman" w:cs="Times New Roman"/>
        </w:rPr>
        <w:t>AD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的取值范围是</w:t>
      </w:r>
      <w:r w:rsidRPr="000C6520">
        <w:rPr>
          <w:rFonts w:ascii="Times New Roman" w:hAnsi="Times New Roman" w:cs="Times New Roman"/>
          <w:u w:val="single"/>
        </w:rPr>
        <w:t xml:space="preserve">                </w:t>
      </w:r>
      <w:r w:rsidRPr="000C6520">
        <w:rPr>
          <w:rFonts w:ascii="Times New Roman" w:hAnsi="Times New Roman" w:cs="Times New Roman"/>
        </w:rPr>
        <w:t>．</w:t>
      </w: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47E70" w:rsidRPr="000C6520" w:rsidP="004F210F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18. </w:t>
      </w:r>
      <w:r w:rsidRPr="000C6520">
        <w:rPr>
          <w:rFonts w:ascii="Times New Roman" w:hAnsi="Times New Roman" w:cs="Times New Roman"/>
        </w:rPr>
        <w:t>如图，把</w:t>
      </w:r>
      <w:r w:rsidRPr="000C6520">
        <w:rPr>
          <w:rFonts w:ascii="Times New Roman" w:hAnsi="Times New Roman" w:cs="Times New Roman"/>
        </w:rPr>
        <w:t>△ABC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沿</w:t>
      </w:r>
      <w:r w:rsidRPr="000C6520">
        <w:rPr>
          <w:rFonts w:ascii="Times New Roman" w:hAnsi="Times New Roman" w:cs="Times New Roman"/>
        </w:rPr>
        <w:t>EF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对折，折叠后的图形如图所示．若</w:t>
      </w:r>
      <w:r w:rsidRPr="000C6520">
        <w:rPr>
          <w:rFonts w:ascii="Times New Roman" w:hAnsi="Times New Roman" w:cs="Times New Roman"/>
        </w:rPr>
        <w:t>∠A=60°</w:t>
      </w:r>
      <w:r w:rsidRPr="000C6520">
        <w:rPr>
          <w:rFonts w:ascii="Times New Roman" w:hAnsi="Times New Roman" w:cs="Times New Roman"/>
        </w:rPr>
        <w:t>，</w:t>
      </w:r>
      <w:r w:rsidRPr="000C6520">
        <w:rPr>
          <w:rFonts w:ascii="Times New Roman" w:hAnsi="Times New Roman" w:cs="Times New Roman"/>
        </w:rPr>
        <w:t>∠1=96°</w:t>
      </w:r>
      <w:r w:rsidRPr="000C6520">
        <w:rPr>
          <w:rFonts w:ascii="Times New Roman" w:hAnsi="Times New Roman" w:cs="Times New Roman"/>
        </w:rPr>
        <w:t>，则</w:t>
      </w:r>
      <w:r w:rsidRPr="000C6520">
        <w:rPr>
          <w:rFonts w:ascii="Times New Roman" w:hAnsi="Times New Roman" w:cs="Times New Roman"/>
        </w:rPr>
        <w:t>∠2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的度</w:t>
      </w:r>
    </w:p>
    <w:p w:rsidR="00955244" w:rsidRPr="000C6520" w:rsidP="004F210F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>数为</w:t>
      </w:r>
      <w:r w:rsidRPr="000C6520">
        <w:rPr>
          <w:rFonts w:ascii="Times New Roman" w:hAnsi="Times New Roman" w:cs="Times New Roman"/>
          <w:u w:val="single"/>
        </w:rPr>
        <w:t xml:space="preserve">                </w:t>
      </w:r>
      <w:r w:rsidRPr="000C6520">
        <w:rPr>
          <w:rFonts w:ascii="Times New Roman" w:hAnsi="Times New Roman" w:cs="Times New Roman"/>
        </w:rPr>
        <w:t>．</w:t>
      </w: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47E70" w:rsidRPr="000C6520" w:rsidP="004F210F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419735</wp:posOffset>
            </wp:positionV>
            <wp:extent cx="1095375" cy="986674"/>
            <wp:effectExtent l="19050" t="0" r="9525" b="0"/>
            <wp:wrapNone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688153" name="image.pn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866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 w:rsidR="00E219B7">
        <w:rPr>
          <w:rFonts w:ascii="Times New Roman" w:hAnsi="Times New Roman" w:cs="Times New Roman"/>
        </w:rPr>
        <w:t xml:space="preserve">19. </w:t>
      </w:r>
      <w:r w:rsidRPr="000C6520" w:rsidR="00E219B7">
        <w:rPr>
          <w:rFonts w:ascii="Times New Roman" w:hAnsi="Times New Roman" w:cs="Times New Roman"/>
        </w:rPr>
        <w:t>如图，</w:t>
      </w:r>
      <w:r w:rsidRPr="000C6520">
        <w:rPr>
          <w:rFonts w:ascii="Times New Roman" w:hAnsi="Times New Roman" w:cs="Times New Roman"/>
        </w:rPr>
        <w:t xml:space="preserve">△ABC  </w:t>
      </w:r>
      <w:r w:rsidRPr="000C6520" w:rsidR="00E219B7">
        <w:rPr>
          <w:rFonts w:ascii="Times New Roman" w:hAnsi="Times New Roman" w:cs="Times New Roman"/>
        </w:rPr>
        <w:t>的顶点均在坐标轴上，</w:t>
      </w:r>
      <w:r w:rsidRPr="000C6520">
        <w:rPr>
          <w:rFonts w:ascii="Times New Roman" w:hAnsi="Times New Roman" w:cs="Times New Roman"/>
        </w:rPr>
        <w:t>AD⊥BC</w:t>
      </w:r>
      <w:r w:rsidRPr="000C6520">
        <w:rPr>
          <w:rFonts w:ascii="Times New Roman" w:hAnsi="Times New Roman" w:cs="Times New Roman"/>
          <w:noProof/>
        </w:rPr>
        <w:t xml:space="preserve"> </w:t>
      </w:r>
      <w:r w:rsidRPr="000C6520" w:rsidR="00E219B7">
        <w:rPr>
          <w:rFonts w:ascii="Times New Roman" w:hAnsi="Times New Roman" w:cs="Times New Roman"/>
        </w:rPr>
        <w:t xml:space="preserve"> </w:t>
      </w:r>
      <w:r w:rsidRPr="000C6520" w:rsidR="00E219B7">
        <w:rPr>
          <w:rFonts w:ascii="Times New Roman" w:hAnsi="Times New Roman" w:cs="Times New Roman"/>
        </w:rPr>
        <w:t>于</w:t>
      </w:r>
      <w:r w:rsidRPr="000C6520">
        <w:rPr>
          <w:rFonts w:ascii="Times New Roman" w:hAnsi="Times New Roman" w:cs="Times New Roman"/>
        </w:rPr>
        <w:t>E</w:t>
      </w:r>
      <w:r w:rsidRPr="000C6520" w:rsidR="00E219B7">
        <w:rPr>
          <w:rFonts w:ascii="Times New Roman" w:hAnsi="Times New Roman" w:cs="Times New Roman"/>
        </w:rPr>
        <w:t>，交</w:t>
      </w:r>
      <w:r w:rsidRPr="000C6520">
        <w:rPr>
          <w:rFonts w:ascii="Times New Roman" w:hAnsi="Times New Roman" w:cs="Times New Roman"/>
        </w:rPr>
        <w:t>y</w:t>
      </w:r>
      <w:r w:rsidRPr="000C6520" w:rsidR="00E219B7">
        <w:rPr>
          <w:rFonts w:ascii="Times New Roman" w:hAnsi="Times New Roman" w:cs="Times New Roman"/>
        </w:rPr>
        <w:t xml:space="preserve"> </w:t>
      </w:r>
      <w:r w:rsidRPr="000C6520" w:rsidR="00E219B7">
        <w:rPr>
          <w:rFonts w:ascii="Times New Roman" w:hAnsi="Times New Roman" w:cs="Times New Roman"/>
        </w:rPr>
        <w:t>轴于点</w:t>
      </w:r>
      <w:r w:rsidRPr="000C6520">
        <w:rPr>
          <w:rFonts w:ascii="Times New Roman" w:hAnsi="Times New Roman" w:cs="Times New Roman"/>
        </w:rPr>
        <w:t>D</w:t>
      </w:r>
      <w:r w:rsidRPr="000C6520" w:rsidR="00E219B7">
        <w:rPr>
          <w:rFonts w:ascii="Times New Roman" w:hAnsi="Times New Roman" w:cs="Times New Roman"/>
        </w:rPr>
        <w:t>，已知</w:t>
      </w:r>
      <w:r w:rsidRPr="000C6520">
        <w:rPr>
          <w:rFonts w:ascii="Times New Roman" w:hAnsi="Times New Roman" w:cs="Times New Roman"/>
        </w:rPr>
        <w:t>B</w:t>
      </w:r>
      <w:r w:rsidRPr="000C6520" w:rsidR="00E219B7">
        <w:rPr>
          <w:rFonts w:ascii="Times New Roman" w:hAnsi="Times New Roman" w:cs="Times New Roman"/>
        </w:rPr>
        <w:t>，</w:t>
      </w:r>
      <w:r w:rsidRPr="000C6520">
        <w:rPr>
          <w:rFonts w:ascii="Times New Roman" w:hAnsi="Times New Roman" w:cs="Times New Roman"/>
        </w:rPr>
        <w:t>C</w:t>
      </w:r>
      <w:r w:rsidRPr="000C6520" w:rsidR="00E219B7">
        <w:rPr>
          <w:rFonts w:ascii="Times New Roman" w:hAnsi="Times New Roman" w:cs="Times New Roman"/>
        </w:rPr>
        <w:t xml:space="preserve"> </w:t>
      </w:r>
      <w:r w:rsidRPr="000C6520" w:rsidR="00E219B7">
        <w:rPr>
          <w:rFonts w:ascii="Times New Roman" w:hAnsi="Times New Roman" w:cs="Times New Roman"/>
        </w:rPr>
        <w:t>的坐标分别</w:t>
      </w:r>
    </w:p>
    <w:p w:rsidR="00955244" w:rsidRPr="000C6520" w:rsidP="004F210F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>为</w:t>
      </w:r>
      <w:r w:rsidRPr="000C6520" w:rsidR="00947E70">
        <w:rPr>
          <w:rFonts w:ascii="Times New Roman" w:hAnsi="Times New Roman" w:cs="Times New Roman"/>
        </w:rPr>
        <w:t>B(0,3)</w:t>
      </w:r>
      <w:r w:rsidRPr="000C6520">
        <w:rPr>
          <w:rFonts w:ascii="Times New Roman" w:hAnsi="Times New Roman" w:cs="Times New Roman"/>
        </w:rPr>
        <w:t>，</w:t>
      </w:r>
      <w:r w:rsidRPr="000C6520" w:rsidR="00947E70">
        <w:rPr>
          <w:rFonts w:ascii="Times New Roman" w:hAnsi="Times New Roman" w:cs="Times New Roman"/>
        </w:rPr>
        <w:t>C(1,0)</w:t>
      </w:r>
      <w:r w:rsidRPr="000C6520">
        <w:rPr>
          <w:rFonts w:ascii="Times New Roman" w:hAnsi="Times New Roman" w:cs="Times New Roman"/>
        </w:rPr>
        <w:t>，若</w:t>
      </w:r>
      <w:r w:rsidRPr="000C6520" w:rsidR="00947E70">
        <w:rPr>
          <w:rFonts w:ascii="Times New Roman" w:hAnsi="Times New Roman" w:cs="Times New Roman"/>
        </w:rPr>
        <w:t>AD=BC</w:t>
      </w:r>
      <w:r w:rsidRPr="000C6520">
        <w:rPr>
          <w:rFonts w:ascii="Times New Roman" w:hAnsi="Times New Roman" w:cs="Times New Roman"/>
        </w:rPr>
        <w:t>，则</w:t>
      </w:r>
      <w:r w:rsidRPr="000C6520" w:rsidR="00947E70">
        <w:rPr>
          <w:rFonts w:ascii="Times New Roman" w:hAnsi="Times New Roman" w:cs="Times New Roman"/>
        </w:rPr>
        <w:t>△ABC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的面积为</w:t>
      </w:r>
      <w:r w:rsidRPr="000C6520">
        <w:rPr>
          <w:rFonts w:ascii="Times New Roman" w:hAnsi="Times New Roman" w:cs="Times New Roman"/>
          <w:u w:val="single"/>
        </w:rPr>
        <w:t xml:space="preserve">                </w:t>
      </w:r>
      <w:r w:rsidRPr="000C6520">
        <w:rPr>
          <w:rFonts w:ascii="Times New Roman" w:hAnsi="Times New Roman" w:cs="Times New Roman"/>
        </w:rPr>
        <w:t>．</w:t>
      </w:r>
    </w:p>
    <w:p w:rsidR="00955244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8255</wp:posOffset>
            </wp:positionV>
            <wp:extent cx="1095375" cy="986790"/>
            <wp:effectExtent l="19050" t="0" r="9525" b="0"/>
            <wp:wrapNone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502962" name="image.pn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8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 w:rsidR="004F210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123190</wp:posOffset>
            </wp:positionH>
            <wp:positionV relativeFrom="paragraph">
              <wp:posOffset>123825</wp:posOffset>
            </wp:positionV>
            <wp:extent cx="1285875" cy="857250"/>
            <wp:effectExtent l="19050" t="0" r="9525" b="0"/>
            <wp:wrapNone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641438" name="image.pn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 w:rsidR="004F210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1409065</wp:posOffset>
            </wp:positionH>
            <wp:positionV relativeFrom="paragraph">
              <wp:posOffset>9525</wp:posOffset>
            </wp:positionV>
            <wp:extent cx="952500" cy="1019175"/>
            <wp:effectExtent l="19050" t="0" r="0" b="0"/>
            <wp:wrapNone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39238" name="image.pn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 w:rsidR="00E219B7">
        <w:rPr>
          <w:rFonts w:ascii="Times New Roman" w:hAnsi="Times New Roman" w:cs="Times New Roman"/>
        </w:rPr>
        <w:tab/>
      </w:r>
    </w:p>
    <w:p w:rsidR="005A65F8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5A65F8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5A65F8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5A65F8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947E70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20. </w:t>
      </w:r>
      <w:r w:rsidRPr="000C6520">
        <w:rPr>
          <w:rFonts w:ascii="Times New Roman" w:hAnsi="Times New Roman" w:cs="Times New Roman"/>
        </w:rPr>
        <w:t>如图所示，在平面坐标系中</w:t>
      </w:r>
      <w:r w:rsidRPr="000C6520" w:rsidR="00947E70">
        <w:rPr>
          <w:rFonts w:ascii="Times New Roman" w:hAnsi="Times New Roman" w:cs="Times New Roman"/>
        </w:rPr>
        <w:t>B(3,1)</w:t>
      </w:r>
      <w:r w:rsidRPr="000C6520">
        <w:rPr>
          <w:rFonts w:ascii="Times New Roman" w:hAnsi="Times New Roman" w:cs="Times New Roman"/>
        </w:rPr>
        <w:t>，</w:t>
      </w:r>
      <w:r w:rsidRPr="000C6520" w:rsidR="00947E70">
        <w:rPr>
          <w:rFonts w:ascii="Times New Roman" w:hAnsi="Times New Roman" w:cs="Times New Roman"/>
        </w:rPr>
        <w:t>AB=OB</w:t>
      </w:r>
      <w:r w:rsidRPr="000C6520">
        <w:rPr>
          <w:rFonts w:ascii="Times New Roman" w:hAnsi="Times New Roman" w:cs="Times New Roman"/>
        </w:rPr>
        <w:t>，</w:t>
      </w:r>
      <w:r w:rsidRPr="000C6520" w:rsidR="00947E70">
        <w:rPr>
          <w:rFonts w:ascii="Times New Roman" w:hAnsi="Times New Roman" w:cs="Times New Roman"/>
        </w:rPr>
        <w:t>∠ABO=90°</w:t>
      </w:r>
      <w:r w:rsidRPr="000C6520">
        <w:rPr>
          <w:rFonts w:ascii="Times New Roman" w:hAnsi="Times New Roman" w:cs="Times New Roman"/>
        </w:rPr>
        <w:t>，则点</w:t>
      </w:r>
      <w:r w:rsidRPr="000C6520" w:rsidR="00947E70">
        <w:rPr>
          <w:rFonts w:ascii="Times New Roman" w:hAnsi="Times New Roman" w:cs="Times New Roman"/>
        </w:rPr>
        <w:t>A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的坐标是</w:t>
      </w:r>
      <w:r w:rsidRPr="000C6520">
        <w:rPr>
          <w:rFonts w:ascii="Times New Roman" w:hAnsi="Times New Roman" w:cs="Times New Roman"/>
          <w:u w:val="single"/>
        </w:rPr>
        <w:t xml:space="preserve">                </w:t>
      </w:r>
      <w:r w:rsidRPr="000C6520">
        <w:rPr>
          <w:rFonts w:ascii="Times New Roman" w:hAnsi="Times New Roman" w:cs="Times New Roman"/>
        </w:rPr>
        <w:t>．</w:t>
      </w:r>
    </w:p>
    <w:p w:rsidR="00955244" w:rsidRPr="000C6520" w:rsidP="004F210F">
      <w:pPr>
        <w:pStyle w:val="ItemQDescSpecialMathIndent2"/>
        <w:tabs>
          <w:tab w:val="clear" w:pos="613"/>
        </w:tabs>
        <w:ind w:left="281" w:hanging="155" w:leftChars="63" w:hangingChars="74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  <w:b/>
        </w:rPr>
        <w:t>三、解答题（共</w:t>
      </w:r>
      <w:r w:rsidRPr="000C6520">
        <w:rPr>
          <w:rFonts w:ascii="Times New Roman" w:hAnsi="Times New Roman" w:cs="Times New Roman"/>
          <w:b/>
        </w:rPr>
        <w:t>8</w:t>
      </w:r>
      <w:r w:rsidRPr="000C6520">
        <w:rPr>
          <w:rFonts w:ascii="Times New Roman" w:hAnsi="Times New Roman" w:cs="Times New Roman"/>
          <w:b/>
        </w:rPr>
        <w:t>小题；共</w:t>
      </w:r>
      <w:r w:rsidRPr="000C6520" w:rsidR="004F210F">
        <w:rPr>
          <w:rFonts w:ascii="Times New Roman" w:hAnsi="Times New Roman" w:cs="Times New Roman"/>
          <w:b/>
        </w:rPr>
        <w:t>60</w:t>
      </w:r>
      <w:r w:rsidRPr="000C6520">
        <w:rPr>
          <w:rFonts w:ascii="Times New Roman" w:hAnsi="Times New Roman" w:cs="Times New Roman"/>
          <w:b/>
        </w:rPr>
        <w:t>分）</w:t>
      </w:r>
    </w:p>
    <w:p w:rsidR="00FD002E" w:rsidRPr="000C6520" w:rsidP="00FD002E">
      <w:pPr>
        <w:pStyle w:val="ItemQDescSpecialMathIndent2"/>
        <w:ind w:left="284" w:hanging="158" w:leftChars="63" w:hangingChars="75"/>
        <w:rPr>
          <w:rFonts w:ascii="Times New Roman" w:hAnsi="Times New Roman" w:cs="Times New Roman"/>
        </w:rPr>
      </w:pPr>
    </w:p>
    <w:p w:rsidR="00FD002E" w:rsidRPr="000C6520" w:rsidP="00FD002E">
      <w:pPr>
        <w:pStyle w:val="ItemQDescSpecialMathIndent2"/>
        <w:ind w:left="284" w:hanging="158" w:leftChars="63" w:hangingChars="75"/>
        <w:rPr>
          <w:rFonts w:ascii="Times New Roman" w:hAnsi="Times New Roman" w:cs="Times New Roman"/>
        </w:rPr>
      </w:pPr>
    </w:p>
    <w:p w:rsidR="00955244" w:rsidRPr="000C6520" w:rsidP="00FD002E">
      <w:pPr>
        <w:pStyle w:val="ItemQDescSpecialMathIndent2"/>
        <w:ind w:left="284" w:hanging="158" w:leftChars="63" w:hangingChars="75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21. </w:t>
      </w:r>
      <w:r w:rsidRPr="000C6520">
        <w:rPr>
          <w:rFonts w:ascii="Times New Roman" w:hAnsi="Times New Roman" w:cs="Times New Roman"/>
        </w:rPr>
        <w:t>在</w:t>
      </w:r>
      <w:r w:rsidRPr="000C6520" w:rsidR="00FD002E">
        <w:rPr>
          <w:rFonts w:ascii="Times New Roman" w:hAnsi="Times New Roman" w:cs="Times New Roman"/>
        </w:rPr>
        <w:t xml:space="preserve">△ABC  </w:t>
      </w:r>
      <w:r w:rsidRPr="000C6520">
        <w:rPr>
          <w:rFonts w:ascii="Times New Roman" w:hAnsi="Times New Roman" w:cs="Times New Roman"/>
        </w:rPr>
        <w:t>中，</w:t>
      </w:r>
      <w:r w:rsidRPr="000C6520" w:rsidR="00FD002E">
        <w:rPr>
          <w:rFonts w:ascii="Times New Roman" w:hAnsi="Times New Roman" w:cs="Times New Roman"/>
        </w:rPr>
        <w:t>∠A=∠B-10°</w:t>
      </w:r>
      <w:r w:rsidRPr="000C6520">
        <w:rPr>
          <w:rFonts w:ascii="Times New Roman" w:hAnsi="Times New Roman" w:cs="Times New Roman"/>
        </w:rPr>
        <w:t>，</w:t>
      </w:r>
      <w:r w:rsidRPr="000C6520" w:rsidR="00FD002E">
        <w:rPr>
          <w:rFonts w:ascii="Times New Roman" w:hAnsi="Times New Roman" w:cs="Times New Roman"/>
        </w:rPr>
        <w:t>∠C=∠B-5°</w:t>
      </w:r>
      <w:r w:rsidRPr="000C6520">
        <w:rPr>
          <w:rFonts w:ascii="Times New Roman" w:hAnsi="Times New Roman" w:cs="Times New Roman"/>
        </w:rPr>
        <w:t>，求</w:t>
      </w:r>
      <w:r w:rsidRPr="000C6520" w:rsidR="004A0721">
        <w:rPr>
          <w:rFonts w:ascii="Times New Roman" w:hAnsi="Times New Roman" w:cs="Times New Roman"/>
        </w:rPr>
        <w:t>△ABC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的各个内角的度数．</w:t>
      </w:r>
      <w:r w:rsidRPr="000C6520" w:rsidR="002C3EDE">
        <w:rPr>
          <w:rFonts w:ascii="Times New Roman" w:hAnsi="Times New Roman" w:cs="Times New Roman"/>
        </w:rPr>
        <w:t>（</w:t>
      </w:r>
      <w:r w:rsidRPr="000C6520" w:rsidR="002C3EDE">
        <w:rPr>
          <w:rFonts w:ascii="Times New Roman" w:hAnsi="Times New Roman" w:cs="Times New Roman"/>
        </w:rPr>
        <w:t>7</w:t>
      </w:r>
      <w:r w:rsidRPr="000C6520" w:rsidR="002C3EDE">
        <w:rPr>
          <w:rFonts w:ascii="Times New Roman" w:hAnsi="Times New Roman" w:cs="Times New Roman"/>
        </w:rPr>
        <w:t>分）</w:t>
      </w:r>
    </w:p>
    <w:p w:rsidR="002C3EDE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2C3EDE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2C3EDE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2C3EDE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2C3EDE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4A0721">
      <w:pPr>
        <w:pStyle w:val="ItemQDescSpecialMathIndent2"/>
        <w:ind w:left="122" w:firstLine="0" w:leftChars="61" w:firstLineChars="0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22. </w:t>
      </w:r>
      <w:r w:rsidRPr="000C6520">
        <w:rPr>
          <w:rFonts w:ascii="Times New Roman" w:hAnsi="Times New Roman" w:cs="Times New Roman"/>
        </w:rPr>
        <w:t>如图，</w:t>
      </w:r>
      <w:r w:rsidRPr="000C6520" w:rsidR="004A0721">
        <w:rPr>
          <w:rFonts w:ascii="Times New Roman" w:hAnsi="Times New Roman" w:cs="Times New Roman"/>
        </w:rPr>
        <w:t>∠ABC=38°</w:t>
      </w:r>
      <w:r w:rsidRPr="000C6520">
        <w:rPr>
          <w:rFonts w:ascii="Times New Roman" w:hAnsi="Times New Roman" w:cs="Times New Roman"/>
        </w:rPr>
        <w:t>，</w:t>
      </w:r>
      <w:r w:rsidRPr="000C6520" w:rsidR="004A0721">
        <w:rPr>
          <w:rFonts w:ascii="Times New Roman" w:hAnsi="Times New Roman" w:cs="Times New Roman"/>
        </w:rPr>
        <w:t>∠ACB=100°</w:t>
      </w:r>
      <w:r w:rsidRPr="000C6520">
        <w:rPr>
          <w:rFonts w:ascii="Times New Roman" w:hAnsi="Times New Roman" w:cs="Times New Roman"/>
        </w:rPr>
        <w:t>，</w:t>
      </w:r>
      <w:r w:rsidRPr="000C6520" w:rsidR="004A0721">
        <w:rPr>
          <w:rFonts w:ascii="Times New Roman" w:hAnsi="Times New Roman" w:cs="Times New Roman"/>
        </w:rPr>
        <w:t>AD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平分</w:t>
      </w:r>
      <w:r w:rsidRPr="000C6520" w:rsidR="004A0721">
        <w:rPr>
          <w:rFonts w:ascii="Times New Roman" w:hAnsi="Times New Roman" w:cs="Times New Roman"/>
        </w:rPr>
        <w:t>∠BAC</w:t>
      </w:r>
      <w:r w:rsidRPr="000C6520">
        <w:rPr>
          <w:rFonts w:ascii="Times New Roman" w:hAnsi="Times New Roman" w:cs="Times New Roman"/>
        </w:rPr>
        <w:t>，</w:t>
      </w:r>
      <w:r w:rsidRPr="000C6520" w:rsidR="004A0721">
        <w:rPr>
          <w:rFonts w:ascii="Times New Roman" w:hAnsi="Times New Roman" w:cs="Times New Roman"/>
        </w:rPr>
        <w:t>AE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是</w:t>
      </w:r>
      <w:r w:rsidRPr="000C6520" w:rsidR="004A0721">
        <w:rPr>
          <w:rFonts w:ascii="Times New Roman" w:hAnsi="Times New Roman" w:cs="Times New Roman"/>
        </w:rPr>
        <w:t>BC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边上的高，求</w:t>
      </w:r>
      <w:r w:rsidRPr="000C6520" w:rsidR="004A0721">
        <w:rPr>
          <w:rFonts w:ascii="Times New Roman" w:hAnsi="Times New Roman" w:cs="Times New Roman"/>
        </w:rPr>
        <w:t>∠DAE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的度数．</w:t>
      </w:r>
      <w:r w:rsidRPr="000C6520" w:rsidR="002C3EDE">
        <w:rPr>
          <w:rFonts w:ascii="Times New Roman" w:hAnsi="Times New Roman" w:cs="Times New Roman"/>
        </w:rPr>
        <w:t>（</w:t>
      </w:r>
      <w:r w:rsidRPr="000C6520" w:rsidR="002C3EDE">
        <w:rPr>
          <w:rFonts w:ascii="Times New Roman" w:hAnsi="Times New Roman" w:cs="Times New Roman"/>
        </w:rPr>
        <w:t>7</w:t>
      </w:r>
      <w:r w:rsidRPr="000C6520" w:rsidR="002C3EDE">
        <w:rPr>
          <w:rFonts w:ascii="Times New Roman" w:hAnsi="Times New Roman" w:cs="Times New Roman"/>
        </w:rPr>
        <w:t>分）</w:t>
      </w:r>
    </w:p>
    <w:p w:rsidR="004F210F" w:rsidP="00A73C2E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</w:r>
      <w:r w:rsidRPr="000C6520">
        <w:rPr>
          <w:rFonts w:ascii="Times New Roman" w:hAnsi="Times New Roman" w:cs="Times New Roman"/>
          <w:noProof/>
          <w:position w:val="-116"/>
        </w:rPr>
        <w:drawing>
          <wp:inline distT="0" distB="0" distL="0" distR="0">
            <wp:extent cx="1333500" cy="1218170"/>
            <wp:effectExtent l="19050" t="0" r="0" b="0"/>
            <wp:docPr id="216" name="Picture 2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193400" name="image.jp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1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937" w:rsidRPr="000C6520" w:rsidP="00A73C2E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4A0721">
      <w:pPr>
        <w:pStyle w:val="ItemQDescSpecialMathIndent2"/>
        <w:ind w:left="284" w:hanging="158" w:leftChars="63" w:hangingChars="75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23. </w:t>
      </w:r>
      <w:r w:rsidRPr="000C6520">
        <w:rPr>
          <w:rFonts w:ascii="Times New Roman" w:hAnsi="Times New Roman" w:cs="Times New Roman"/>
        </w:rPr>
        <w:t>如图，</w:t>
      </w:r>
      <w:r w:rsidRPr="000C6520" w:rsidR="004A0721">
        <w:rPr>
          <w:rFonts w:ascii="Times New Roman" w:hAnsi="Times New Roman" w:cs="Times New Roman"/>
        </w:rPr>
        <w:t>AC⊥BC</w:t>
      </w:r>
      <w:r w:rsidRPr="000C6520">
        <w:rPr>
          <w:rFonts w:ascii="Times New Roman" w:hAnsi="Times New Roman" w:cs="Times New Roman"/>
        </w:rPr>
        <w:t>，</w:t>
      </w:r>
      <w:r w:rsidRPr="000C6520" w:rsidR="004A0721">
        <w:rPr>
          <w:rFonts w:ascii="Times New Roman" w:hAnsi="Times New Roman" w:cs="Times New Roman"/>
        </w:rPr>
        <w:t>BD⊥AD</w:t>
      </w:r>
      <w:r w:rsidRPr="000C6520">
        <w:rPr>
          <w:rFonts w:ascii="Times New Roman" w:hAnsi="Times New Roman" w:cs="Times New Roman"/>
        </w:rPr>
        <w:t>，垂足分别为</w:t>
      </w:r>
      <w:r w:rsidRPr="000C6520" w:rsidR="004A0721">
        <w:rPr>
          <w:rFonts w:ascii="Times New Roman" w:hAnsi="Times New Roman" w:cs="Times New Roman"/>
        </w:rPr>
        <w:t>C</w:t>
      </w:r>
      <w:r w:rsidRPr="000C6520">
        <w:rPr>
          <w:rFonts w:ascii="Times New Roman" w:hAnsi="Times New Roman" w:cs="Times New Roman"/>
        </w:rPr>
        <w:t>，</w:t>
      </w:r>
      <w:r w:rsidRPr="000C6520" w:rsidR="004A0721">
        <w:rPr>
          <w:rFonts w:ascii="Times New Roman" w:hAnsi="Times New Roman" w:cs="Times New Roman"/>
        </w:rPr>
        <w:t>D</w:t>
      </w:r>
      <w:r w:rsidRPr="000C6520">
        <w:rPr>
          <w:rFonts w:ascii="Times New Roman" w:hAnsi="Times New Roman" w:cs="Times New Roman"/>
        </w:rPr>
        <w:t>，</w:t>
      </w:r>
      <w:r w:rsidRPr="000C6520" w:rsidR="004A0721">
        <w:rPr>
          <w:rFonts w:ascii="Times New Roman" w:hAnsi="Times New Roman" w:cs="Times New Roman"/>
        </w:rPr>
        <w:t>AC=BD</w:t>
      </w:r>
      <w:r w:rsidRPr="000C6520">
        <w:rPr>
          <w:rFonts w:ascii="Times New Roman" w:hAnsi="Times New Roman" w:cs="Times New Roman"/>
        </w:rPr>
        <w:t>．求证：</w:t>
      </w:r>
      <w:r w:rsidRPr="000C6520" w:rsidR="004A0721">
        <w:rPr>
          <w:rFonts w:ascii="Times New Roman" w:hAnsi="Times New Roman" w:cs="Times New Roman"/>
        </w:rPr>
        <w:t>BC=AD</w:t>
      </w:r>
      <w:r w:rsidRPr="000C6520">
        <w:rPr>
          <w:rFonts w:ascii="Times New Roman" w:hAnsi="Times New Roman" w:cs="Times New Roman"/>
        </w:rPr>
        <w:t>．</w:t>
      </w:r>
      <w:r w:rsidRPr="000C6520" w:rsidR="002C3EDE">
        <w:rPr>
          <w:rFonts w:ascii="Times New Roman" w:hAnsi="Times New Roman" w:cs="Times New Roman"/>
        </w:rPr>
        <w:t>（</w:t>
      </w:r>
      <w:r w:rsidRPr="000C6520" w:rsidR="002C3EDE">
        <w:rPr>
          <w:rFonts w:ascii="Times New Roman" w:hAnsi="Times New Roman" w:cs="Times New Roman"/>
        </w:rPr>
        <w:t>7</w:t>
      </w:r>
      <w:r w:rsidRPr="000C6520" w:rsidR="002C3EDE">
        <w:rPr>
          <w:rFonts w:ascii="Times New Roman" w:hAnsi="Times New Roman" w:cs="Times New Roman"/>
        </w:rPr>
        <w:t>分）</w:t>
      </w:r>
    </w:p>
    <w:p w:rsidR="00955244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</w:r>
      <w:r w:rsidRPr="000C6520">
        <w:rPr>
          <w:rFonts w:ascii="Times New Roman" w:hAnsi="Times New Roman" w:cs="Times New Roman"/>
          <w:noProof/>
          <w:position w:val="-56"/>
        </w:rPr>
        <w:drawing>
          <wp:inline distT="0" distB="0" distL="0" distR="0">
            <wp:extent cx="1143000" cy="838200"/>
            <wp:effectExtent l="19050" t="0" r="0" b="0"/>
            <wp:docPr id="223" name="Picture 2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164648" name="image.png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937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3E7937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4A0721">
      <w:pPr>
        <w:pStyle w:val="ItemQDescSpecialMathIndent2"/>
        <w:ind w:left="284" w:hanging="158" w:leftChars="63" w:hangingChars="75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24. </w:t>
      </w:r>
      <w:r w:rsidRPr="000C6520">
        <w:rPr>
          <w:rFonts w:ascii="Times New Roman" w:hAnsi="Times New Roman" w:cs="Times New Roman"/>
        </w:rPr>
        <w:t>如图，点</w:t>
      </w:r>
      <w:r w:rsidRPr="000C6520" w:rsidR="004A0721">
        <w:rPr>
          <w:rFonts w:ascii="Times New Roman" w:hAnsi="Times New Roman" w:cs="Times New Roman"/>
        </w:rPr>
        <w:t>B</w:t>
      </w:r>
      <w:r w:rsidRPr="000C6520" w:rsidR="004A0721">
        <w:rPr>
          <w:rFonts w:ascii="Times New Roman" w:hAnsi="Times New Roman" w:cs="Times New Roman"/>
        </w:rPr>
        <w:t>、</w:t>
      </w:r>
      <w:r w:rsidRPr="000C6520" w:rsidR="004A0721">
        <w:rPr>
          <w:rFonts w:ascii="Times New Roman" w:hAnsi="Times New Roman" w:cs="Times New Roman"/>
        </w:rPr>
        <w:t>E</w:t>
      </w:r>
      <w:r w:rsidRPr="000C6520" w:rsidR="004A0721">
        <w:rPr>
          <w:rFonts w:ascii="Times New Roman" w:hAnsi="Times New Roman" w:cs="Times New Roman"/>
        </w:rPr>
        <w:t>、</w:t>
      </w:r>
      <w:r w:rsidRPr="000C6520" w:rsidR="004A0721">
        <w:rPr>
          <w:rFonts w:ascii="Times New Roman" w:hAnsi="Times New Roman" w:cs="Times New Roman"/>
        </w:rPr>
        <w:t>C</w:t>
      </w:r>
      <w:r w:rsidRPr="000C6520" w:rsidR="004A0721">
        <w:rPr>
          <w:rFonts w:ascii="Times New Roman" w:hAnsi="Times New Roman" w:cs="Times New Roman"/>
        </w:rPr>
        <w:t>、</w:t>
      </w:r>
      <w:r w:rsidRPr="000C6520" w:rsidR="004A0721">
        <w:rPr>
          <w:rFonts w:ascii="Times New Roman" w:hAnsi="Times New Roman" w:cs="Times New Roman"/>
        </w:rPr>
        <w:t>F</w:t>
      </w:r>
      <w:r w:rsidRPr="000C6520">
        <w:rPr>
          <w:rFonts w:ascii="Times New Roman" w:hAnsi="Times New Roman" w:cs="Times New Roman"/>
        </w:rPr>
        <w:t>在同一条直线上，</w:t>
      </w:r>
      <w:r w:rsidRPr="000C6520" w:rsidR="004A0721">
        <w:rPr>
          <w:rFonts w:ascii="Times New Roman" w:hAnsi="Times New Roman" w:cs="Times New Roman"/>
        </w:rPr>
        <w:t>AB=DE</w:t>
      </w:r>
      <w:r w:rsidRPr="000C6520">
        <w:rPr>
          <w:rFonts w:ascii="Times New Roman" w:hAnsi="Times New Roman" w:cs="Times New Roman"/>
        </w:rPr>
        <w:t>，</w:t>
      </w:r>
      <w:r w:rsidRPr="000C6520" w:rsidR="004A0721">
        <w:rPr>
          <w:rFonts w:ascii="Times New Roman" w:hAnsi="Times New Roman" w:cs="Times New Roman"/>
        </w:rPr>
        <w:t>AC=DF</w:t>
      </w:r>
      <w:r w:rsidRPr="000C6520">
        <w:rPr>
          <w:rFonts w:ascii="Times New Roman" w:hAnsi="Times New Roman" w:cs="Times New Roman"/>
        </w:rPr>
        <w:t>，</w:t>
      </w:r>
      <w:r w:rsidRPr="000C6520" w:rsidR="004A0721">
        <w:rPr>
          <w:rFonts w:ascii="Times New Roman" w:hAnsi="Times New Roman" w:cs="Times New Roman"/>
        </w:rPr>
        <w:t>BE=CF</w:t>
      </w:r>
      <w:r w:rsidRPr="000C6520">
        <w:rPr>
          <w:rFonts w:ascii="Times New Roman" w:hAnsi="Times New Roman" w:cs="Times New Roman"/>
        </w:rPr>
        <w:t>．求证：</w:t>
      </w:r>
      <w:r w:rsidRPr="000C6520" w:rsidR="004A0721">
        <w:rPr>
          <w:rFonts w:ascii="Times New Roman" w:hAnsi="Times New Roman" w:cs="Times New Roman"/>
        </w:rPr>
        <w:t>AB∥DE</w:t>
      </w:r>
      <w:r w:rsidRPr="000C6520">
        <w:rPr>
          <w:rFonts w:ascii="Times New Roman" w:hAnsi="Times New Roman" w:cs="Times New Roman"/>
        </w:rPr>
        <w:t>．</w:t>
      </w:r>
      <w:r w:rsidRPr="000C6520" w:rsidR="002C3EDE">
        <w:rPr>
          <w:rFonts w:ascii="Times New Roman" w:hAnsi="Times New Roman" w:cs="Times New Roman"/>
        </w:rPr>
        <w:t>（</w:t>
      </w:r>
      <w:r w:rsidRPr="000C6520" w:rsidR="002C3EDE">
        <w:rPr>
          <w:rFonts w:ascii="Times New Roman" w:hAnsi="Times New Roman" w:cs="Times New Roman"/>
        </w:rPr>
        <w:t>7</w:t>
      </w:r>
      <w:r w:rsidRPr="000C6520" w:rsidR="002C3EDE">
        <w:rPr>
          <w:rFonts w:ascii="Times New Roman" w:hAnsi="Times New Roman" w:cs="Times New Roman"/>
        </w:rPr>
        <w:t>分）</w:t>
      </w:r>
    </w:p>
    <w:p w:rsidR="00955244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</w:r>
      <w:r w:rsidRPr="000C6520">
        <w:rPr>
          <w:rFonts w:ascii="Times New Roman" w:hAnsi="Times New Roman" w:cs="Times New Roman"/>
          <w:noProof/>
          <w:position w:val="-67"/>
        </w:rPr>
        <w:drawing>
          <wp:inline distT="0" distB="0" distL="0" distR="0">
            <wp:extent cx="1733550" cy="981075"/>
            <wp:effectExtent l="19050" t="0" r="0" b="0"/>
            <wp:docPr id="232" name="Picture 2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201440" name="image.png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937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3E7937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955244" w:rsidRPr="000C6520" w:rsidP="004A0721">
      <w:pPr>
        <w:pStyle w:val="ItemQDescSpecialMathIndent2"/>
        <w:ind w:left="122" w:firstLine="0" w:leftChars="61" w:firstLineChars="0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1832610</wp:posOffset>
            </wp:positionH>
            <wp:positionV relativeFrom="paragraph">
              <wp:posOffset>427355</wp:posOffset>
            </wp:positionV>
            <wp:extent cx="1866900" cy="1095375"/>
            <wp:effectExtent l="19050" t="0" r="0" b="0"/>
            <wp:wrapNone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235419" name="image.png"/>
                    <pic:cNvPicPr/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6520" w:rsidR="00E219B7">
        <w:rPr>
          <w:rFonts w:ascii="Times New Roman" w:hAnsi="Times New Roman" w:cs="Times New Roman"/>
        </w:rPr>
        <w:t xml:space="preserve">25. </w:t>
      </w:r>
      <w:r w:rsidRPr="000C6520" w:rsidR="00E219B7">
        <w:rPr>
          <w:rFonts w:ascii="Times New Roman" w:hAnsi="Times New Roman" w:cs="Times New Roman"/>
        </w:rPr>
        <w:t>如图，已知</w:t>
      </w:r>
      <w:r w:rsidRPr="000C6520" w:rsidR="004A0721">
        <w:rPr>
          <w:rFonts w:ascii="Times New Roman" w:hAnsi="Times New Roman" w:cs="Times New Roman"/>
        </w:rPr>
        <w:t>△ABC</w:t>
      </w:r>
      <w:r w:rsidRPr="000C6520" w:rsidR="00E219B7">
        <w:rPr>
          <w:rFonts w:ascii="Times New Roman" w:hAnsi="Times New Roman" w:cs="Times New Roman"/>
        </w:rPr>
        <w:t>，请用尺规在</w:t>
      </w:r>
      <w:r w:rsidRPr="000C6520" w:rsidR="004A0721">
        <w:rPr>
          <w:rFonts w:ascii="Times New Roman" w:hAnsi="Times New Roman" w:cs="Times New Roman"/>
        </w:rPr>
        <w:t>BC</w:t>
      </w:r>
      <w:r w:rsidRPr="000C6520" w:rsidR="00E219B7">
        <w:rPr>
          <w:rFonts w:ascii="Times New Roman" w:hAnsi="Times New Roman" w:cs="Times New Roman"/>
        </w:rPr>
        <w:t xml:space="preserve"> </w:t>
      </w:r>
      <w:r w:rsidRPr="000C6520" w:rsidR="00E219B7">
        <w:rPr>
          <w:rFonts w:ascii="Times New Roman" w:hAnsi="Times New Roman" w:cs="Times New Roman"/>
        </w:rPr>
        <w:t>边上求作一点</w:t>
      </w:r>
      <w:r w:rsidRPr="000C6520" w:rsidR="004A0721">
        <w:rPr>
          <w:rFonts w:ascii="Times New Roman" w:hAnsi="Times New Roman" w:cs="Times New Roman"/>
        </w:rPr>
        <w:t>D</w:t>
      </w:r>
      <w:r w:rsidRPr="000C6520" w:rsidR="00E219B7">
        <w:rPr>
          <w:rFonts w:ascii="Times New Roman" w:hAnsi="Times New Roman" w:cs="Times New Roman"/>
        </w:rPr>
        <w:t>，使得</w:t>
      </w:r>
      <w:r w:rsidRPr="000C6520" w:rsidR="004A0721">
        <w:rPr>
          <w:rFonts w:ascii="Times New Roman" w:hAnsi="Times New Roman" w:cs="Times New Roman"/>
        </w:rPr>
        <w:t>∠ADC=∠BAC</w:t>
      </w:r>
      <w:r w:rsidRPr="000C6520" w:rsidR="00E219B7">
        <w:rPr>
          <w:rFonts w:ascii="Times New Roman" w:hAnsi="Times New Roman" w:cs="Times New Roman"/>
        </w:rPr>
        <w:t>．（保留作图痕迹，不写作法）</w:t>
      </w:r>
      <w:r w:rsidRPr="000C6520" w:rsidR="002C3EDE">
        <w:rPr>
          <w:rFonts w:ascii="Times New Roman" w:hAnsi="Times New Roman" w:cs="Times New Roman"/>
        </w:rPr>
        <w:t>（</w:t>
      </w:r>
      <w:r w:rsidRPr="000C6520" w:rsidR="002C3EDE">
        <w:rPr>
          <w:rFonts w:ascii="Times New Roman" w:hAnsi="Times New Roman" w:cs="Times New Roman"/>
        </w:rPr>
        <w:t>7</w:t>
      </w:r>
      <w:r w:rsidRPr="000C6520" w:rsidR="002C3EDE">
        <w:rPr>
          <w:rFonts w:ascii="Times New Roman" w:hAnsi="Times New Roman" w:cs="Times New Roman"/>
        </w:rPr>
        <w:t>分）</w:t>
      </w:r>
    </w:p>
    <w:p w:rsidR="004F210F" w:rsidRPr="000C6520" w:rsidP="00A73C2E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</w:r>
    </w:p>
    <w:p w:rsidR="00A73C2E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A73C2E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A73C2E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3E7937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955244" w:rsidRPr="000C6520" w:rsidP="003E7937">
      <w:pPr>
        <w:pStyle w:val="ItemQDescSpecialMathIndent2"/>
        <w:tabs>
          <w:tab w:val="clear" w:pos="613"/>
        </w:tabs>
        <w:ind w:left="0" w:firstLine="0" w:leftChars="0" w:firstLineChars="0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>26</w:t>
      </w:r>
      <w:r w:rsidRPr="000C6520" w:rsidR="00E219B7">
        <w:rPr>
          <w:rFonts w:ascii="Times New Roman" w:hAnsi="Times New Roman" w:cs="Times New Roman"/>
        </w:rPr>
        <w:t xml:space="preserve">. </w:t>
      </w:r>
      <w:r w:rsidRPr="000C6520" w:rsidR="00E219B7">
        <w:rPr>
          <w:rFonts w:ascii="Times New Roman" w:hAnsi="Times New Roman" w:cs="Times New Roman"/>
        </w:rPr>
        <w:t>已知：如图，</w:t>
      </w:r>
      <w:r w:rsidRPr="000C6520" w:rsidR="000C6520">
        <w:rPr>
          <w:rFonts w:ascii="Times New Roman" w:hAnsi="Times New Roman" w:cs="Times New Roman"/>
        </w:rPr>
        <w:t>∠ACB=90°</w:t>
      </w:r>
      <w:r w:rsidRPr="000C6520" w:rsidR="00E219B7">
        <w:rPr>
          <w:rFonts w:ascii="Times New Roman" w:hAnsi="Times New Roman" w:cs="Times New Roman"/>
        </w:rPr>
        <w:t>，</w:t>
      </w:r>
      <w:r w:rsidRPr="000C6520" w:rsidR="000C6520">
        <w:rPr>
          <w:rFonts w:ascii="Times New Roman" w:hAnsi="Times New Roman" w:cs="Times New Roman"/>
        </w:rPr>
        <w:t>AC=B</w:t>
      </w:r>
      <w:r w:rsidR="000C6520">
        <w:rPr>
          <w:rFonts w:ascii="Times New Roman" w:hAnsi="Times New Roman" w:cs="Times New Roman"/>
        </w:rPr>
        <w:t>C</w:t>
      </w:r>
      <w:r w:rsidRPr="000C6520" w:rsidR="00E219B7">
        <w:rPr>
          <w:rFonts w:ascii="Times New Roman" w:hAnsi="Times New Roman" w:cs="Times New Roman"/>
        </w:rPr>
        <w:t>，</w:t>
      </w:r>
      <w:r w:rsidRPr="000C6520" w:rsidR="000C6520">
        <w:rPr>
          <w:rFonts w:ascii="Times New Roman" w:hAnsi="Times New Roman" w:cs="Times New Roman"/>
        </w:rPr>
        <w:t>A</w:t>
      </w:r>
      <w:r w:rsidR="000C6520">
        <w:rPr>
          <w:rFonts w:ascii="Times New Roman" w:hAnsi="Times New Roman" w:cs="Times New Roman"/>
        </w:rPr>
        <w:t>D</w:t>
      </w:r>
      <w:r w:rsidRPr="000C6520" w:rsidR="000C6520">
        <w:rPr>
          <w:rFonts w:ascii="Times New Roman" w:hAnsi="Times New Roman" w:cs="Times New Roman"/>
        </w:rPr>
        <w:t>⊥</w:t>
      </w:r>
      <w:r w:rsidR="000C6520">
        <w:rPr>
          <w:rFonts w:ascii="Times New Roman" w:hAnsi="Times New Roman" w:cs="Times New Roman"/>
        </w:rPr>
        <w:t>CE</w:t>
      </w:r>
      <w:r w:rsidRPr="000C6520" w:rsidR="00E219B7">
        <w:rPr>
          <w:rFonts w:ascii="Times New Roman" w:hAnsi="Times New Roman" w:cs="Times New Roman"/>
        </w:rPr>
        <w:t>，</w:t>
      </w:r>
      <w:r w:rsidR="000C6520">
        <w:rPr>
          <w:rFonts w:ascii="Times New Roman" w:hAnsi="Times New Roman" w:cs="Times New Roman"/>
        </w:rPr>
        <w:t>BE</w:t>
      </w:r>
      <w:r w:rsidRPr="000C6520" w:rsidR="000C6520">
        <w:rPr>
          <w:rFonts w:ascii="Times New Roman" w:hAnsi="Times New Roman" w:cs="Times New Roman"/>
        </w:rPr>
        <w:t>⊥</w:t>
      </w:r>
      <w:r w:rsidR="000C6520">
        <w:rPr>
          <w:rFonts w:ascii="Times New Roman" w:hAnsi="Times New Roman" w:cs="Times New Roman"/>
        </w:rPr>
        <w:t>CE</w:t>
      </w:r>
      <w:r w:rsidRPr="000C6520" w:rsidR="00E219B7">
        <w:rPr>
          <w:rFonts w:ascii="Times New Roman" w:hAnsi="Times New Roman" w:cs="Times New Roman"/>
        </w:rPr>
        <w:t>，垂足分别是点</w:t>
      </w:r>
      <w:r w:rsidR="000C6520">
        <w:rPr>
          <w:rFonts w:ascii="Times New Roman" w:hAnsi="Times New Roman" w:cs="Times New Roman"/>
        </w:rPr>
        <w:t>D</w:t>
      </w:r>
      <w:r w:rsidRPr="000C6520" w:rsidR="00E219B7">
        <w:rPr>
          <w:rFonts w:ascii="Times New Roman" w:hAnsi="Times New Roman" w:cs="Times New Roman"/>
        </w:rPr>
        <w:t>，</w:t>
      </w:r>
      <w:r w:rsidR="000C6520">
        <w:rPr>
          <w:rFonts w:ascii="Times New Roman" w:hAnsi="Times New Roman" w:cs="Times New Roman"/>
        </w:rPr>
        <w:t>E</w:t>
      </w:r>
      <w:r w:rsidRPr="000C6520" w:rsidR="00E219B7">
        <w:rPr>
          <w:rFonts w:ascii="Times New Roman" w:hAnsi="Times New Roman" w:cs="Times New Roman"/>
        </w:rPr>
        <w:t>．</w:t>
      </w:r>
    </w:p>
    <w:p w:rsidR="00955244" w:rsidRPr="000C6520" w:rsidP="000C6520">
      <w:pPr>
        <w:pStyle w:val="ItemQDescSpecialMathIndent2"/>
        <w:tabs>
          <w:tab w:val="left" w:pos="300"/>
          <w:tab w:val="clear" w:pos="613"/>
        </w:tabs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</w:r>
      <w:r w:rsidRPr="000C6520">
        <w:rPr>
          <w:rFonts w:ascii="Times New Roman" w:hAnsi="Times New Roman" w:cs="Times New Roman"/>
        </w:rPr>
        <w:t>（</w:t>
      </w:r>
      <w:r w:rsidRPr="000C6520">
        <w:rPr>
          <w:rFonts w:ascii="Times New Roman" w:hAnsi="Times New Roman" w:cs="Times New Roman"/>
        </w:rPr>
        <w:t>1</w:t>
      </w:r>
      <w:r w:rsidRPr="000C6520">
        <w:rPr>
          <w:rFonts w:ascii="Times New Roman" w:hAnsi="Times New Roman" w:cs="Times New Roman"/>
        </w:rPr>
        <w:t>）求证：</w:t>
      </w:r>
      <w:r w:rsidRPr="000C6520" w:rsidR="000C6520">
        <w:rPr>
          <w:rFonts w:ascii="Times New Roman" w:hAnsiTheme="minorEastAsia" w:cs="Times New Roman"/>
        </w:rPr>
        <w:t>△</w:t>
      </w:r>
      <w:r w:rsidR="000C6520">
        <w:rPr>
          <w:rFonts w:ascii="Times New Roman" w:hAnsi="Times New Roman" w:cs="Times New Roman"/>
        </w:rPr>
        <w:t>BEC</w:t>
      </w:r>
      <w:r w:rsidRPr="000C6520" w:rsidR="000C6520">
        <w:rPr>
          <w:rFonts w:ascii="Times New Roman" w:hAnsiTheme="minorEastAsia" w:cs="Times New Roman"/>
        </w:rPr>
        <w:t>≌△</w:t>
      </w:r>
      <w:r w:rsidR="000C6520">
        <w:rPr>
          <w:rFonts w:ascii="Times New Roman" w:hAnsi="Times New Roman" w:cs="Times New Roman"/>
        </w:rPr>
        <w:t>CDA</w:t>
      </w:r>
      <w:r w:rsidRPr="000C6520">
        <w:rPr>
          <w:rFonts w:ascii="Times New Roman" w:hAnsi="Times New Roman" w:cs="Times New Roman"/>
        </w:rPr>
        <w:t>；</w:t>
      </w:r>
      <w:r w:rsidRPr="000C6520" w:rsidR="002C3EDE">
        <w:rPr>
          <w:rFonts w:ascii="Times New Roman" w:hAnsi="Times New Roman" w:cs="Times New Roman"/>
        </w:rPr>
        <w:t>（</w:t>
      </w:r>
      <w:r w:rsidRPr="000C6520" w:rsidR="002C3EDE">
        <w:rPr>
          <w:rFonts w:ascii="Times New Roman" w:hAnsi="Times New Roman" w:cs="Times New Roman"/>
        </w:rPr>
        <w:t>4</w:t>
      </w:r>
      <w:r w:rsidRPr="000C6520" w:rsidR="002C3EDE">
        <w:rPr>
          <w:rFonts w:ascii="Times New Roman" w:hAnsi="Times New Roman" w:cs="Times New Roman"/>
        </w:rPr>
        <w:t>分）</w:t>
      </w:r>
    </w:p>
    <w:p w:rsidR="00955244" w:rsidRPr="000C6520" w:rsidP="000C6520">
      <w:pPr>
        <w:pStyle w:val="ItemQDescSpecialMathIndent2Indent1"/>
        <w:ind w:left="432" w:hanging="160" w:leftChars="136" w:hangingChars="76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>（</w:t>
      </w:r>
      <w:r w:rsidRPr="000C6520">
        <w:rPr>
          <w:rFonts w:ascii="Times New Roman" w:hAnsi="Times New Roman" w:cs="Times New Roman"/>
        </w:rPr>
        <w:t>2</w:t>
      </w:r>
      <w:r w:rsidRPr="000C6520">
        <w:rPr>
          <w:rFonts w:ascii="Times New Roman" w:hAnsi="Times New Roman" w:cs="Times New Roman"/>
        </w:rPr>
        <w:t>）当</w:t>
      </w:r>
      <w:r w:rsidR="000C6520">
        <w:rPr>
          <w:rFonts w:ascii="Times New Roman" w:hAnsi="Times New Roman" w:cs="Times New Roman"/>
        </w:rPr>
        <w:t>AD=3</w:t>
      </w:r>
      <w:r w:rsidRPr="000C6520">
        <w:rPr>
          <w:rFonts w:ascii="Times New Roman" w:hAnsi="Times New Roman" w:cs="Times New Roman"/>
        </w:rPr>
        <w:t>，</w:t>
      </w:r>
      <w:r w:rsidR="000C6520">
        <w:rPr>
          <w:rFonts w:ascii="Times New Roman" w:hAnsi="Times New Roman" w:cs="Times New Roman"/>
        </w:rPr>
        <w:t>BE=1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时，求</w:t>
      </w:r>
      <w:r w:rsidR="000C6520">
        <w:rPr>
          <w:rFonts w:ascii="Times New Roman" w:hAnsi="Times New Roman" w:cs="Times New Roman"/>
        </w:rPr>
        <w:t>DE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的长．</w:t>
      </w:r>
      <w:r w:rsidRPr="000C6520" w:rsidR="002C3EDE">
        <w:rPr>
          <w:rFonts w:ascii="Times New Roman" w:hAnsi="Times New Roman" w:cs="Times New Roman"/>
        </w:rPr>
        <w:t>（</w:t>
      </w:r>
      <w:r w:rsidRPr="000C6520" w:rsidR="002C3EDE">
        <w:rPr>
          <w:rFonts w:ascii="Times New Roman" w:hAnsi="Times New Roman" w:cs="Times New Roman"/>
        </w:rPr>
        <w:t>3</w:t>
      </w:r>
      <w:r w:rsidRPr="000C6520" w:rsidR="002C3EDE">
        <w:rPr>
          <w:rFonts w:ascii="Times New Roman" w:hAnsi="Times New Roman" w:cs="Times New Roman"/>
        </w:rPr>
        <w:t>分）</w:t>
      </w:r>
    </w:p>
    <w:p w:rsidR="004F210F" w:rsidRPr="000C6520" w:rsidP="00FB47AB">
      <w:pPr>
        <w:pStyle w:val="ItemQDescSpecialMathIndent2Indent1"/>
        <w:ind w:left="937" w:hanging="336"/>
        <w:rPr>
          <w:rFonts w:ascii="Times New Roman" w:hAnsi="Times New Roman" w:cs="Times New Roman"/>
        </w:rPr>
      </w:pPr>
    </w:p>
    <w:p w:rsidR="004F210F" w:rsidRPr="000C6520" w:rsidP="00FB47AB">
      <w:pPr>
        <w:pStyle w:val="ItemQDescSpecialMathIndent2Indent1"/>
        <w:ind w:left="937" w:hanging="336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80011</wp:posOffset>
            </wp:positionH>
            <wp:positionV relativeFrom="paragraph">
              <wp:posOffset>636</wp:posOffset>
            </wp:positionV>
            <wp:extent cx="1162050" cy="1030186"/>
            <wp:effectExtent l="19050" t="0" r="0" b="0"/>
            <wp:wrapNone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939707" name="image.png"/>
                    <pic:cNvPicPr/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301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210F" w:rsidRPr="000C6520" w:rsidP="00FB47AB">
      <w:pPr>
        <w:pStyle w:val="ItemQDescSpecialMathIndent2Indent1"/>
        <w:ind w:left="937" w:hanging="336"/>
        <w:rPr>
          <w:rFonts w:ascii="Times New Roman" w:hAnsi="Times New Roman" w:cs="Times New Roman"/>
        </w:rPr>
      </w:pPr>
    </w:p>
    <w:p w:rsidR="004F210F" w:rsidRPr="000C6520" w:rsidP="00FB47AB">
      <w:pPr>
        <w:pStyle w:val="ItemQDescSpecialMathIndent2Indent1"/>
        <w:ind w:left="937" w:hanging="336"/>
        <w:rPr>
          <w:rFonts w:ascii="Times New Roman" w:hAnsi="Times New Roman" w:cs="Times New Roman"/>
        </w:rPr>
      </w:pPr>
    </w:p>
    <w:p w:rsidR="00955244" w:rsidRPr="000C6520" w:rsidP="00FB47AB">
      <w:pPr>
        <w:pStyle w:val="LinespaceMathQuestion"/>
        <w:ind w:left="195" w:hanging="195"/>
        <w:rPr>
          <w:rFonts w:ascii="Times New Roman" w:hAnsi="Times New Roman" w:cs="Times New Roman"/>
        </w:rPr>
      </w:pPr>
    </w:p>
    <w:p w:rsidR="004F210F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4F210F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A73C2E" w:rsidRPr="000C6520" w:rsidP="000C6520">
      <w:pPr>
        <w:pStyle w:val="ItemQDescSpecialMathIndent2"/>
        <w:ind w:left="122" w:firstLine="0" w:leftChars="61" w:firstLineChars="0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>27</w:t>
      </w:r>
      <w:r w:rsidRPr="000C6520">
        <w:rPr>
          <w:rFonts w:ascii="Times New Roman" w:hAnsi="Times New Roman" w:cs="Times New Roman"/>
        </w:rPr>
        <w:t>、如图，四边形</w:t>
      </w:r>
      <w:r w:rsidRPr="000C6520">
        <w:rPr>
          <w:rFonts w:ascii="Times New Roman" w:hAnsi="Times New Roman" w:cs="Times New Roman"/>
        </w:rPr>
        <w:t>ABCD</w:t>
      </w:r>
      <w:r w:rsidRPr="000C6520">
        <w:rPr>
          <w:rFonts w:ascii="Times New Roman" w:hAnsi="Times New Roman" w:cs="Times New Roman"/>
        </w:rPr>
        <w:t>中，</w:t>
      </w:r>
      <w:r w:rsidRPr="000C6520">
        <w:rPr>
          <w:rFonts w:ascii="Times New Roman" w:hAnsi="Times New Roman" w:cs="Times New Roman"/>
        </w:rPr>
        <w:t>AB=BC=2CD,AB∥CD,∠C=90°</w:t>
      </w:r>
      <w:r w:rsidRPr="000C6520">
        <w:rPr>
          <w:rFonts w:ascii="Times New Roman" w:hAnsi="Times New Roman" w:cs="Times New Roman"/>
        </w:rPr>
        <w:t>，</w:t>
      </w:r>
      <w:r w:rsidRPr="000C6520">
        <w:rPr>
          <w:rFonts w:ascii="Times New Roman" w:hAnsi="Times New Roman" w:cs="Times New Roman"/>
        </w:rPr>
        <w:t>E</w:t>
      </w:r>
      <w:r w:rsidRPr="000C6520">
        <w:rPr>
          <w:rFonts w:ascii="Times New Roman" w:hAnsi="Times New Roman" w:cs="Times New Roman"/>
        </w:rPr>
        <w:t>是</w:t>
      </w:r>
      <w:r w:rsidRPr="000C6520">
        <w:rPr>
          <w:rFonts w:ascii="Times New Roman" w:hAnsi="Times New Roman" w:cs="Times New Roman"/>
        </w:rPr>
        <w:t>BC</w:t>
      </w:r>
      <w:r w:rsidRPr="000C6520">
        <w:rPr>
          <w:rFonts w:ascii="Times New Roman" w:hAnsi="Times New Roman" w:cs="Times New Roman"/>
        </w:rPr>
        <w:t>的中点，</w:t>
      </w:r>
      <w:r w:rsidRPr="000C6520">
        <w:rPr>
          <w:rFonts w:ascii="Times New Roman" w:hAnsi="Times New Roman" w:cs="Times New Roman"/>
        </w:rPr>
        <w:t>AE</w:t>
      </w:r>
      <w:r w:rsidRPr="000C6520">
        <w:rPr>
          <w:rFonts w:ascii="Times New Roman" w:hAnsi="Times New Roman" w:cs="Times New Roman"/>
        </w:rPr>
        <w:t>与</w:t>
      </w:r>
      <w:r w:rsidRPr="000C6520">
        <w:rPr>
          <w:rFonts w:ascii="Times New Roman" w:hAnsi="Times New Roman" w:cs="Times New Roman"/>
        </w:rPr>
        <w:t>BD</w:t>
      </w:r>
      <w:r w:rsidRPr="000C6520">
        <w:rPr>
          <w:rFonts w:ascii="Times New Roman" w:hAnsi="Times New Roman" w:cs="Times New Roman"/>
        </w:rPr>
        <w:t>相交于点</w:t>
      </w:r>
      <w:r w:rsidRPr="000C6520">
        <w:rPr>
          <w:rFonts w:ascii="Times New Roman" w:hAnsi="Times New Roman" w:cs="Times New Roman"/>
        </w:rPr>
        <w:t>F</w:t>
      </w:r>
      <w:r w:rsidRPr="000C6520">
        <w:rPr>
          <w:rFonts w:ascii="Times New Roman" w:hAnsi="Times New Roman" w:cs="Times New Roman"/>
        </w:rPr>
        <w:t>，连接</w:t>
      </w:r>
      <w:r w:rsidRPr="000C6520">
        <w:rPr>
          <w:rFonts w:ascii="Times New Roman" w:hAnsi="Times New Roman" w:cs="Times New Roman"/>
        </w:rPr>
        <w:t>DE</w:t>
      </w:r>
    </w:p>
    <w:p w:rsidR="00A73C2E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>（</w:t>
      </w:r>
      <w:r w:rsidRPr="000C6520">
        <w:rPr>
          <w:rFonts w:ascii="Times New Roman" w:hAnsi="Times New Roman" w:cs="Times New Roman"/>
        </w:rPr>
        <w:t>1</w:t>
      </w:r>
      <w:r w:rsidRPr="000C6520">
        <w:rPr>
          <w:rFonts w:ascii="Times New Roman" w:hAnsi="Times New Roman" w:cs="Times New Roman"/>
        </w:rPr>
        <w:t>）求证：</w:t>
      </w:r>
      <w:r w:rsidRPr="000C6520">
        <w:rPr>
          <w:rFonts w:ascii="Times New Roman" w:hAnsi="Times New Roman" w:cs="Times New Roman"/>
        </w:rPr>
        <w:t>△ABE≌BCD</w:t>
      </w:r>
      <w:r w:rsidRPr="000C6520">
        <w:rPr>
          <w:rFonts w:ascii="Times New Roman" w:hAnsi="Times New Roman" w:cs="Times New Roman"/>
        </w:rPr>
        <w:t>；</w:t>
      </w:r>
      <w:r w:rsidRPr="000C6520" w:rsidR="002C3EDE">
        <w:rPr>
          <w:rFonts w:ascii="Times New Roman" w:hAnsi="Times New Roman" w:cs="Times New Roman"/>
        </w:rPr>
        <w:t>（</w:t>
      </w:r>
      <w:r w:rsidRPr="000C6520" w:rsidR="002C3EDE">
        <w:rPr>
          <w:rFonts w:ascii="Times New Roman" w:hAnsi="Times New Roman" w:cs="Times New Roman"/>
        </w:rPr>
        <w:t>3</w:t>
      </w:r>
      <w:r w:rsidRPr="000C6520" w:rsidR="002C3EDE">
        <w:rPr>
          <w:rFonts w:ascii="Times New Roman" w:hAnsi="Times New Roman" w:cs="Times New Roman"/>
        </w:rPr>
        <w:t>分）</w:t>
      </w:r>
    </w:p>
    <w:p w:rsidR="00A73C2E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>（</w:t>
      </w:r>
      <w:r w:rsidRPr="000C6520">
        <w:rPr>
          <w:rFonts w:ascii="Times New Roman" w:hAnsi="Times New Roman" w:cs="Times New Roman"/>
        </w:rPr>
        <w:t>2</w:t>
      </w:r>
      <w:r w:rsidRPr="000C6520">
        <w:rPr>
          <w:rFonts w:ascii="Times New Roman" w:hAnsi="Times New Roman" w:cs="Times New Roman"/>
        </w:rPr>
        <w:t>）判断线段</w:t>
      </w:r>
      <w:r w:rsidRPr="000C6520">
        <w:rPr>
          <w:rFonts w:ascii="Times New Roman" w:hAnsi="Times New Roman" w:cs="Times New Roman"/>
        </w:rPr>
        <w:t>AE</w:t>
      </w:r>
      <w:r w:rsidRPr="000C6520">
        <w:rPr>
          <w:rFonts w:ascii="Times New Roman" w:hAnsi="Times New Roman" w:cs="Times New Roman"/>
        </w:rPr>
        <w:t>与</w:t>
      </w:r>
      <w:r w:rsidRPr="000C6520">
        <w:rPr>
          <w:rFonts w:ascii="Times New Roman" w:hAnsi="Times New Roman" w:cs="Times New Roman"/>
        </w:rPr>
        <w:t>BD</w:t>
      </w:r>
      <w:r w:rsidRPr="000C6520">
        <w:rPr>
          <w:rFonts w:ascii="Times New Roman" w:hAnsi="Times New Roman" w:cs="Times New Roman"/>
        </w:rPr>
        <w:t>的数量关系与位置关系，并说明理由；</w:t>
      </w:r>
      <w:r w:rsidRPr="000C6520" w:rsidR="002C3EDE">
        <w:rPr>
          <w:rFonts w:ascii="Times New Roman" w:hAnsi="Times New Roman" w:cs="Times New Roman"/>
        </w:rPr>
        <w:t>（</w:t>
      </w:r>
      <w:r w:rsidRPr="000C6520" w:rsidR="002C3EDE">
        <w:rPr>
          <w:rFonts w:ascii="Times New Roman" w:hAnsi="Times New Roman" w:cs="Times New Roman"/>
        </w:rPr>
        <w:t>3</w:t>
      </w:r>
      <w:r w:rsidRPr="000C6520" w:rsidR="002C3EDE">
        <w:rPr>
          <w:rFonts w:ascii="Times New Roman" w:hAnsi="Times New Roman" w:cs="Times New Roman"/>
        </w:rPr>
        <w:t>分）</w:t>
      </w:r>
    </w:p>
    <w:p w:rsidR="00A73C2E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>（</w:t>
      </w:r>
      <w:r w:rsidRPr="000C6520">
        <w:rPr>
          <w:rFonts w:ascii="Times New Roman" w:hAnsi="Times New Roman" w:cs="Times New Roman"/>
        </w:rPr>
        <w:t>3</w:t>
      </w:r>
      <w:r w:rsidRPr="000C6520">
        <w:rPr>
          <w:rFonts w:ascii="Times New Roman" w:hAnsi="Times New Roman" w:cs="Times New Roman"/>
        </w:rPr>
        <w:t>）若</w:t>
      </w:r>
      <w:r w:rsidRPr="000C6520">
        <w:rPr>
          <w:rFonts w:ascii="Times New Roman" w:hAnsi="Times New Roman" w:cs="Times New Roman"/>
        </w:rPr>
        <w:t>CD=1,</w:t>
      </w:r>
      <w:r w:rsidRPr="000C6520">
        <w:rPr>
          <w:rFonts w:ascii="Times New Roman" w:hAnsi="Times New Roman" w:cs="Times New Roman"/>
        </w:rPr>
        <w:t>试求</w:t>
      </w:r>
      <w:r w:rsidRPr="000C6520">
        <w:rPr>
          <w:rFonts w:ascii="Times New Roman" w:hAnsi="Times New Roman" w:cs="Times New Roman"/>
        </w:rPr>
        <w:t>△AED</w:t>
      </w:r>
      <w:r w:rsidRPr="000C6520">
        <w:rPr>
          <w:rFonts w:ascii="Times New Roman" w:hAnsi="Times New Roman" w:cs="Times New Roman"/>
        </w:rPr>
        <w:t>的面积。</w:t>
      </w:r>
      <w:r w:rsidRPr="000C6520" w:rsidR="002C3EDE">
        <w:rPr>
          <w:rFonts w:ascii="Times New Roman" w:hAnsi="Times New Roman" w:cs="Times New Roman"/>
        </w:rPr>
        <w:t>（</w:t>
      </w:r>
      <w:r w:rsidRPr="000C6520" w:rsidR="002C3EDE">
        <w:rPr>
          <w:rFonts w:ascii="Times New Roman" w:hAnsi="Times New Roman" w:cs="Times New Roman"/>
        </w:rPr>
        <w:t>3</w:t>
      </w:r>
      <w:r w:rsidRPr="000C6520" w:rsidR="002C3EDE">
        <w:rPr>
          <w:rFonts w:ascii="Times New Roman" w:hAnsi="Times New Roman" w:cs="Times New Roman"/>
        </w:rPr>
        <w:t>分）</w:t>
      </w:r>
    </w:p>
    <w:p w:rsidR="00A73C2E" w:rsidRPr="000C6520" w:rsidP="002C3EDE">
      <w:pPr>
        <w:pStyle w:val="ItemQDescSpecialMathIndent2"/>
        <w:ind w:left="613" w:hanging="332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  <w:noProof/>
        </w:rPr>
        <w:drawing>
          <wp:inline distT="0" distB="0" distL="0" distR="0">
            <wp:extent cx="1028700" cy="1208910"/>
            <wp:effectExtent l="19050" t="0" r="0" b="0"/>
            <wp:docPr id="448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621693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0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EDE" w:rsidRPr="000C6520" w:rsidP="002C3EDE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2C3EDE" w:rsidRPr="000C6520" w:rsidP="002C3EDE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A73C2E" w:rsidRPr="000C6520" w:rsidP="00FB47AB">
      <w:pPr>
        <w:pStyle w:val="ItemQDescSpecialMathIndent2"/>
        <w:ind w:left="613" w:hanging="332"/>
        <w:rPr>
          <w:rFonts w:ascii="Times New Roman" w:hAnsi="Times New Roman" w:cs="Times New Roman"/>
        </w:rPr>
      </w:pPr>
    </w:p>
    <w:p w:rsidR="00955244" w:rsidRPr="000C6520" w:rsidP="000C6520">
      <w:pPr>
        <w:pStyle w:val="ItemQDescSpecialMathIndent2"/>
        <w:ind w:left="122" w:firstLine="0" w:leftChars="61" w:firstLineChars="0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 xml:space="preserve">28. </w:t>
      </w:r>
      <w:r w:rsidRPr="000C6520">
        <w:rPr>
          <w:rFonts w:ascii="Times New Roman" w:hAnsi="Times New Roman" w:cs="Times New Roman"/>
        </w:rPr>
        <w:t>如图，</w:t>
      </w:r>
      <w:r w:rsidRPr="000C6520" w:rsidR="000C6520">
        <w:rPr>
          <w:rFonts w:ascii="Times New Roman" w:hAnsi="Times New Roman" w:cs="Times New Roman"/>
        </w:rPr>
        <w:t>∠A</w:t>
      </w:r>
      <w:r w:rsidR="000C6520">
        <w:rPr>
          <w:rFonts w:ascii="Times New Roman" w:hAnsi="Times New Roman" w:cs="Times New Roman"/>
        </w:rPr>
        <w:t>O</w:t>
      </w:r>
      <w:r w:rsidRPr="000C6520" w:rsidR="000C6520">
        <w:rPr>
          <w:rFonts w:ascii="Times New Roman" w:hAnsi="Times New Roman" w:cs="Times New Roman"/>
        </w:rPr>
        <w:t>B=90°</w:t>
      </w:r>
      <w:r w:rsidRPr="000C6520">
        <w:rPr>
          <w:rFonts w:ascii="Times New Roman" w:hAnsi="Times New Roman" w:cs="Times New Roman"/>
        </w:rPr>
        <w:t>，点</w:t>
      </w:r>
      <w:r w:rsidR="000C6520">
        <w:rPr>
          <w:rFonts w:ascii="Times New Roman" w:hAnsi="Times New Roman" w:cs="Times New Roman"/>
        </w:rPr>
        <w:t>C</w:t>
      </w:r>
      <w:r w:rsidRPr="000C6520">
        <w:rPr>
          <w:rFonts w:ascii="Times New Roman" w:hAnsi="Times New Roman" w:cs="Times New Roman"/>
        </w:rPr>
        <w:t>，</w:t>
      </w:r>
      <w:r w:rsidR="000C6520">
        <w:rPr>
          <w:rFonts w:ascii="Times New Roman" w:hAnsi="Times New Roman" w:cs="Times New Roman"/>
        </w:rPr>
        <w:t>D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分别在射线</w:t>
      </w:r>
      <w:r w:rsidR="000C6520">
        <w:rPr>
          <w:rFonts w:ascii="Times New Roman" w:hAnsi="Times New Roman" w:cs="Times New Roman"/>
        </w:rPr>
        <w:t>OA</w:t>
      </w:r>
      <w:r w:rsidRPr="000C6520">
        <w:rPr>
          <w:rFonts w:ascii="Times New Roman" w:hAnsi="Times New Roman" w:cs="Times New Roman"/>
        </w:rPr>
        <w:t>，</w:t>
      </w:r>
      <w:r w:rsidR="000C6520">
        <w:rPr>
          <w:rFonts w:ascii="Times New Roman" w:hAnsi="Times New Roman" w:cs="Times New Roman"/>
        </w:rPr>
        <w:t>OB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上，</w:t>
      </w:r>
      <w:r w:rsidR="000C6520">
        <w:rPr>
          <w:rFonts w:ascii="Times New Roman" w:hAnsi="Times New Roman" w:cs="Times New Roman"/>
        </w:rPr>
        <w:t>CE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是</w:t>
      </w:r>
      <w:r w:rsidRPr="000C6520" w:rsidR="000C6520">
        <w:rPr>
          <w:rFonts w:ascii="Times New Roman" w:hAnsi="Times New Roman" w:cs="Times New Roman"/>
        </w:rPr>
        <w:t>∠A</w:t>
      </w:r>
      <w:r w:rsidR="000C6520">
        <w:rPr>
          <w:rFonts w:ascii="Times New Roman" w:hAnsi="Times New Roman" w:cs="Times New Roman"/>
        </w:rPr>
        <w:t>CD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的平分线，</w:t>
      </w:r>
      <w:r w:rsidR="000C6520">
        <w:rPr>
          <w:rFonts w:ascii="Times New Roman" w:hAnsi="Times New Roman" w:cs="Times New Roman"/>
        </w:rPr>
        <w:t>CE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的反向延长线与</w:t>
      </w:r>
      <w:r w:rsidRPr="000C6520" w:rsidR="000C6520">
        <w:rPr>
          <w:rFonts w:ascii="Times New Roman" w:hAnsi="Times New Roman" w:cs="Times New Roman"/>
        </w:rPr>
        <w:t>∠</w:t>
      </w:r>
      <w:r w:rsidR="000C6520">
        <w:rPr>
          <w:rFonts w:ascii="Times New Roman" w:hAnsi="Times New Roman" w:cs="Times New Roman"/>
        </w:rPr>
        <w:t>CDO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的平分线交于点</w:t>
      </w:r>
      <w:r w:rsidR="000C6520">
        <w:rPr>
          <w:rFonts w:ascii="Times New Roman" w:hAnsi="Times New Roman" w:cs="Times New Roman"/>
        </w:rPr>
        <w:t>F</w:t>
      </w:r>
      <w:r w:rsidRPr="000C6520">
        <w:rPr>
          <w:rFonts w:ascii="Times New Roman" w:hAnsi="Times New Roman" w:cs="Times New Roman"/>
        </w:rPr>
        <w:t>．</w:t>
      </w:r>
    </w:p>
    <w:p w:rsidR="00955244" w:rsidRPr="000C6520" w:rsidP="000C6520">
      <w:pPr>
        <w:pStyle w:val="ItemQDescSpecialMathIndent2Indent1"/>
        <w:ind w:left="0" w:firstLine="0" w:leftChars="0" w:firstLineChars="0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>（</w:t>
      </w:r>
      <w:r w:rsidRPr="000C6520">
        <w:rPr>
          <w:rFonts w:ascii="Times New Roman" w:hAnsi="Times New Roman" w:cs="Times New Roman"/>
        </w:rPr>
        <w:t>1</w:t>
      </w:r>
      <w:r w:rsidRPr="000C6520">
        <w:rPr>
          <w:rFonts w:ascii="Times New Roman" w:hAnsi="Times New Roman" w:cs="Times New Roman"/>
        </w:rPr>
        <w:t>）当</w:t>
      </w:r>
      <w:r w:rsidRPr="000C6520" w:rsidR="000C6520">
        <w:rPr>
          <w:rFonts w:ascii="Times New Roman" w:hAnsi="Times New Roman" w:cs="Times New Roman"/>
        </w:rPr>
        <w:t>∠</w:t>
      </w:r>
      <w:r w:rsidR="000C6520">
        <w:rPr>
          <w:rFonts w:ascii="Times New Roman" w:hAnsi="Times New Roman" w:cs="Times New Roman"/>
        </w:rPr>
        <w:t>OCD</w:t>
      </w:r>
      <w:r w:rsidRPr="000C6520" w:rsidR="000C6520">
        <w:rPr>
          <w:rFonts w:ascii="Times New Roman" w:hAnsi="Times New Roman" w:cs="Times New Roman"/>
        </w:rPr>
        <w:t>=</w:t>
      </w:r>
      <w:r w:rsidR="000C6520">
        <w:rPr>
          <w:rFonts w:ascii="Times New Roman" w:hAnsi="Times New Roman" w:cs="Times New Roman"/>
        </w:rPr>
        <w:t>5</w:t>
      </w:r>
      <w:r w:rsidRPr="000C6520" w:rsidR="000C6520">
        <w:rPr>
          <w:rFonts w:ascii="Times New Roman" w:hAnsi="Times New Roman" w:cs="Times New Roman"/>
        </w:rPr>
        <w:t>0°</w:t>
      </w:r>
      <w:r w:rsidRPr="000C6520">
        <w:rPr>
          <w:rFonts w:ascii="Times New Roman" w:hAnsi="Times New Roman" w:cs="Times New Roman"/>
        </w:rPr>
        <w:t>（如图</w:t>
      </w:r>
      <w:r w:rsidRPr="000C6520">
        <w:rPr>
          <w:rFonts w:ascii="宋体" w:eastAsia="宋体" w:hAnsi="宋体" w:cs="Times New Roman"/>
        </w:rPr>
        <w:t>①</w:t>
      </w:r>
      <w:r w:rsidRPr="000C6520">
        <w:rPr>
          <w:rFonts w:ascii="Times New Roman" w:hAnsi="Times New Roman" w:cs="Times New Roman"/>
        </w:rPr>
        <w:t>），试求</w:t>
      </w:r>
      <w:r w:rsidRPr="000C6520" w:rsidR="000C6520">
        <w:rPr>
          <w:rFonts w:ascii="Times New Roman" w:hAnsi="Times New Roman" w:cs="Times New Roman"/>
        </w:rPr>
        <w:t>∠</w:t>
      </w:r>
      <w:r w:rsidR="000C6520">
        <w:rPr>
          <w:rFonts w:ascii="Times New Roman" w:hAnsi="Times New Roman" w:cs="Times New Roman"/>
        </w:rPr>
        <w:t>F</w:t>
      </w:r>
      <w:r w:rsidRPr="000C6520">
        <w:rPr>
          <w:rFonts w:ascii="Times New Roman" w:hAnsi="Times New Roman" w:cs="Times New Roman"/>
        </w:rPr>
        <w:t>；</w:t>
      </w:r>
      <w:r w:rsidRPr="000C6520" w:rsidR="002C3EDE">
        <w:rPr>
          <w:rFonts w:ascii="Times New Roman" w:hAnsi="Times New Roman" w:cs="Times New Roman"/>
        </w:rPr>
        <w:t>（</w:t>
      </w:r>
      <w:r w:rsidRPr="000C6520" w:rsidR="002C3EDE">
        <w:rPr>
          <w:rFonts w:ascii="Times New Roman" w:hAnsi="Times New Roman" w:cs="Times New Roman"/>
        </w:rPr>
        <w:t>4</w:t>
      </w:r>
      <w:r w:rsidRPr="000C6520" w:rsidR="002C3EDE">
        <w:rPr>
          <w:rFonts w:ascii="Times New Roman" w:hAnsi="Times New Roman" w:cs="Times New Roman"/>
        </w:rPr>
        <w:t>分）</w:t>
      </w:r>
    </w:p>
    <w:p w:rsidR="00955244" w:rsidRPr="000C6520" w:rsidP="003E7937">
      <w:pPr>
        <w:pStyle w:val="ItemQDescSpecialMathIndent2Indent1"/>
        <w:tabs>
          <w:tab w:val="clear" w:pos="895"/>
        </w:tabs>
        <w:ind w:left="0" w:firstLine="0" w:leftChars="0" w:firstLineChars="0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>（</w:t>
      </w:r>
      <w:r w:rsidRPr="000C6520">
        <w:rPr>
          <w:rFonts w:ascii="Times New Roman" w:hAnsi="Times New Roman" w:cs="Times New Roman"/>
        </w:rPr>
        <w:t>2</w:t>
      </w:r>
      <w:r w:rsidRPr="000C6520">
        <w:rPr>
          <w:rFonts w:ascii="Times New Roman" w:hAnsi="Times New Roman" w:cs="Times New Roman"/>
        </w:rPr>
        <w:t>）当</w:t>
      </w:r>
      <w:r w:rsidRPr="000C6520">
        <w:rPr>
          <w:rFonts w:ascii="Times New Roman" w:hAnsi="Times New Roman" w:cs="Times New Roman"/>
        </w:rPr>
        <w:t xml:space="preserve"> </w:t>
      </w:r>
      <w:r w:rsidR="000C6520">
        <w:rPr>
          <w:rFonts w:ascii="Times New Roman" w:hAnsi="Times New Roman" w:cs="Times New Roman"/>
        </w:rPr>
        <w:t>C</w:t>
      </w:r>
      <w:r w:rsidRPr="000C6520">
        <w:rPr>
          <w:rFonts w:ascii="Times New Roman" w:hAnsi="Times New Roman" w:cs="Times New Roman"/>
        </w:rPr>
        <w:t>，</w:t>
      </w:r>
      <w:r w:rsidR="000C6520">
        <w:rPr>
          <w:rFonts w:ascii="Times New Roman" w:hAnsi="Times New Roman" w:cs="Times New Roman"/>
        </w:rPr>
        <w:t>D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在射线</w:t>
      </w:r>
      <w:r w:rsidR="000C6520">
        <w:rPr>
          <w:rFonts w:ascii="Times New Roman" w:hAnsi="Times New Roman" w:cs="Times New Roman"/>
        </w:rPr>
        <w:t>OA</w:t>
      </w:r>
      <w:r w:rsidRPr="000C6520">
        <w:rPr>
          <w:rFonts w:ascii="Times New Roman" w:hAnsi="Times New Roman" w:cs="Times New Roman"/>
        </w:rPr>
        <w:t>，</w:t>
      </w:r>
      <w:r w:rsidR="000C6520">
        <w:rPr>
          <w:rFonts w:ascii="Times New Roman" w:hAnsi="Times New Roman" w:cs="Times New Roman"/>
          <w:noProof/>
        </w:rPr>
        <w:t>OB</w:t>
      </w:r>
      <w:r w:rsidRPr="000C6520">
        <w:rPr>
          <w:rFonts w:ascii="Times New Roman" w:hAnsi="Times New Roman" w:cs="Times New Roman"/>
        </w:rPr>
        <w:t xml:space="preserve"> </w:t>
      </w:r>
      <w:r w:rsidRPr="000C6520">
        <w:rPr>
          <w:rFonts w:ascii="Times New Roman" w:hAnsi="Times New Roman" w:cs="Times New Roman"/>
        </w:rPr>
        <w:t>上任意移动时（不与点</w:t>
      </w:r>
      <w:r w:rsidR="000C6520">
        <w:rPr>
          <w:rFonts w:ascii="Times New Roman" w:hAnsi="Times New Roman" w:cs="Times New Roman"/>
        </w:rPr>
        <w:t>O</w:t>
      </w:r>
      <w:r w:rsidRPr="000C6520">
        <w:rPr>
          <w:rFonts w:ascii="Times New Roman" w:hAnsi="Times New Roman" w:cs="Times New Roman"/>
        </w:rPr>
        <w:t xml:space="preserve">  </w:t>
      </w:r>
      <w:r w:rsidRPr="000C6520">
        <w:rPr>
          <w:rFonts w:ascii="Times New Roman" w:hAnsi="Times New Roman" w:cs="Times New Roman"/>
        </w:rPr>
        <w:t>重合）（如图</w:t>
      </w:r>
      <w:r w:rsidRPr="000C6520">
        <w:rPr>
          <w:rFonts w:ascii="宋体" w:eastAsia="宋体" w:hAnsi="宋体" w:cs="Times New Roman"/>
        </w:rPr>
        <w:t>②</w:t>
      </w:r>
      <w:r w:rsidRPr="000C6520">
        <w:rPr>
          <w:rFonts w:ascii="Times New Roman" w:hAnsi="Times New Roman" w:cs="Times New Roman"/>
        </w:rPr>
        <w:t>），</w:t>
      </w:r>
      <w:r w:rsidRPr="000C6520" w:rsidR="000C6520">
        <w:rPr>
          <w:rFonts w:ascii="Times New Roman" w:hAnsi="Times New Roman" w:cs="Times New Roman"/>
        </w:rPr>
        <w:t>∠</w:t>
      </w:r>
      <w:r w:rsidR="000C6520">
        <w:rPr>
          <w:rFonts w:ascii="Times New Roman" w:hAnsi="Times New Roman" w:cs="Times New Roman"/>
        </w:rPr>
        <w:t>F</w:t>
      </w:r>
      <w:r w:rsidRPr="000C6520">
        <w:rPr>
          <w:rFonts w:ascii="Times New Roman" w:hAnsi="Times New Roman" w:cs="Times New Roman"/>
        </w:rPr>
        <w:t>的大小是否变化</w:t>
      </w:r>
      <w:r w:rsidRPr="000C6520">
        <w:rPr>
          <w:rFonts w:ascii="Times New Roman" w:hAnsi="Times New Roman" w:cs="Times New Roman"/>
        </w:rPr>
        <w:t>?</w:t>
      </w:r>
      <w:r w:rsidRPr="000C6520">
        <w:rPr>
          <w:rFonts w:ascii="Times New Roman" w:hAnsi="Times New Roman" w:cs="Times New Roman"/>
        </w:rPr>
        <w:t>若变化，请说明理由；若不变化，求出</w:t>
      </w:r>
      <w:r w:rsidRPr="000C6520" w:rsidR="003E7937">
        <w:rPr>
          <w:rFonts w:ascii="Times New Roman" w:hAnsi="Times New Roman" w:cs="Times New Roman"/>
        </w:rPr>
        <w:t>∠</w:t>
      </w:r>
      <w:r w:rsidR="003E7937">
        <w:rPr>
          <w:rFonts w:ascii="Times New Roman" w:hAnsi="Times New Roman" w:cs="Times New Roman"/>
        </w:rPr>
        <w:t>F</w:t>
      </w:r>
      <w:r w:rsidRPr="000C6520">
        <w:rPr>
          <w:rFonts w:ascii="Times New Roman" w:hAnsi="Times New Roman" w:cs="Times New Roman"/>
        </w:rPr>
        <w:t>．</w:t>
      </w:r>
      <w:r w:rsidRPr="000C6520" w:rsidR="002C3EDE">
        <w:rPr>
          <w:rFonts w:ascii="Times New Roman" w:hAnsi="Times New Roman" w:cs="Times New Roman"/>
        </w:rPr>
        <w:t>（</w:t>
      </w:r>
      <w:r w:rsidRPr="000C6520" w:rsidR="002C3EDE">
        <w:rPr>
          <w:rFonts w:ascii="Times New Roman" w:hAnsi="Times New Roman" w:cs="Times New Roman"/>
        </w:rPr>
        <w:t>5</w:t>
      </w:r>
      <w:r w:rsidRPr="000C6520" w:rsidR="002C3EDE">
        <w:rPr>
          <w:rFonts w:ascii="Times New Roman" w:hAnsi="Times New Roman" w:cs="Times New Roman"/>
        </w:rPr>
        <w:t>分）</w:t>
      </w:r>
    </w:p>
    <w:p w:rsidR="00955244" w:rsidRPr="000C6520" w:rsidP="00FB47AB">
      <w:pPr>
        <w:pStyle w:val="ItemQDescSpecialMathIndent2Indent1"/>
        <w:ind w:left="937" w:hanging="336"/>
        <w:rPr>
          <w:rFonts w:ascii="Times New Roman" w:hAnsi="Times New Roman" w:cs="Times New Roman"/>
        </w:rPr>
      </w:pPr>
      <w:r w:rsidRPr="000C6520">
        <w:rPr>
          <w:rFonts w:ascii="Times New Roman" w:hAnsi="Times New Roman" w:cs="Times New Roman"/>
        </w:rPr>
        <w:tab/>
      </w:r>
    </w:p>
    <w:p w:rsidR="00955244" w:rsidRPr="000C65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22225</wp:posOffset>
            </wp:positionV>
            <wp:extent cx="1400175" cy="1200150"/>
            <wp:effectExtent l="19050" t="0" r="9525" b="0"/>
            <wp:wrapNone/>
            <wp:docPr id="280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601859" name="image.png"/>
                    <pic:cNvPicPr/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60325</wp:posOffset>
            </wp:positionV>
            <wp:extent cx="1419225" cy="1162050"/>
            <wp:effectExtent l="19050" t="0" r="9525" b="0"/>
            <wp:wrapNone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074148" name="image.png"/>
                    <pic:cNvPicPr/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5244" w:rsidRPr="000C6520">
      <w:pPr>
        <w:pStyle w:val="ItemAnswer"/>
        <w:rPr>
          <w:rFonts w:ascii="Times New Roman" w:hAnsi="Times New Roman" w:cs="Times New Roman"/>
        </w:rPr>
      </w:pPr>
    </w:p>
    <w:p w:rsidR="000C6520" w:rsidRPr="000C6520">
      <w:pPr>
        <w:pStyle w:val="ItemAnswer"/>
        <w:rPr>
          <w:rFonts w:ascii="Times New Roman" w:hAnsi="Times New Roman" w:cs="Times New Roman"/>
        </w:rPr>
      </w:pPr>
    </w:p>
    <w:sectPr w:rsidSect="002C3EDE">
      <w:pgSz w:w="22113" w:h="15309" w:orient="landscape"/>
      <w:pgMar w:top="1418" w:right="1134" w:bottom="1418" w:left="1701" w:header="720" w:footer="567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621F9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characterSpacingControl w:val="doNotCompress"/>
  <w:compat>
    <w:useFELayout/>
  </w:compat>
  <w:rsids>
    <w:rsidRoot w:val="00B47730"/>
    <w:rsid w:val="000019C2"/>
    <w:rsid w:val="00012353"/>
    <w:rsid w:val="0002281A"/>
    <w:rsid w:val="00034616"/>
    <w:rsid w:val="000376E0"/>
    <w:rsid w:val="00037F27"/>
    <w:rsid w:val="00053416"/>
    <w:rsid w:val="0006063C"/>
    <w:rsid w:val="00093808"/>
    <w:rsid w:val="000971A0"/>
    <w:rsid w:val="000A17CA"/>
    <w:rsid w:val="000A7AF2"/>
    <w:rsid w:val="000C6520"/>
    <w:rsid w:val="000D156B"/>
    <w:rsid w:val="000F1372"/>
    <w:rsid w:val="00122E26"/>
    <w:rsid w:val="0015074B"/>
    <w:rsid w:val="001639EC"/>
    <w:rsid w:val="001656EB"/>
    <w:rsid w:val="001927C4"/>
    <w:rsid w:val="001B548B"/>
    <w:rsid w:val="001C1A56"/>
    <w:rsid w:val="001E2176"/>
    <w:rsid w:val="001F194C"/>
    <w:rsid w:val="001F22AC"/>
    <w:rsid w:val="00204A10"/>
    <w:rsid w:val="00205730"/>
    <w:rsid w:val="00224530"/>
    <w:rsid w:val="0023708C"/>
    <w:rsid w:val="00243DE0"/>
    <w:rsid w:val="00247028"/>
    <w:rsid w:val="00256570"/>
    <w:rsid w:val="0026345D"/>
    <w:rsid w:val="00266727"/>
    <w:rsid w:val="0029639D"/>
    <w:rsid w:val="002B11D7"/>
    <w:rsid w:val="002B6E67"/>
    <w:rsid w:val="002C3EDE"/>
    <w:rsid w:val="002D3194"/>
    <w:rsid w:val="002D5F44"/>
    <w:rsid w:val="002E2E63"/>
    <w:rsid w:val="002E6F59"/>
    <w:rsid w:val="002E74CA"/>
    <w:rsid w:val="003232E3"/>
    <w:rsid w:val="00326E61"/>
    <w:rsid w:val="00326F90"/>
    <w:rsid w:val="00342B83"/>
    <w:rsid w:val="00350EFD"/>
    <w:rsid w:val="00366B59"/>
    <w:rsid w:val="00385391"/>
    <w:rsid w:val="0039453C"/>
    <w:rsid w:val="00397A58"/>
    <w:rsid w:val="003A4344"/>
    <w:rsid w:val="003B5CB1"/>
    <w:rsid w:val="003E7937"/>
    <w:rsid w:val="003F0BC5"/>
    <w:rsid w:val="003F4386"/>
    <w:rsid w:val="00404DE3"/>
    <w:rsid w:val="00406EE7"/>
    <w:rsid w:val="00424EF0"/>
    <w:rsid w:val="00431312"/>
    <w:rsid w:val="0044545B"/>
    <w:rsid w:val="0045313E"/>
    <w:rsid w:val="00464FC0"/>
    <w:rsid w:val="004876D4"/>
    <w:rsid w:val="00496A41"/>
    <w:rsid w:val="00497505"/>
    <w:rsid w:val="004A0721"/>
    <w:rsid w:val="004A4589"/>
    <w:rsid w:val="004B44D7"/>
    <w:rsid w:val="004D0685"/>
    <w:rsid w:val="004F210F"/>
    <w:rsid w:val="004F41DD"/>
    <w:rsid w:val="00503B00"/>
    <w:rsid w:val="0052329D"/>
    <w:rsid w:val="0052515B"/>
    <w:rsid w:val="00547AAC"/>
    <w:rsid w:val="00560243"/>
    <w:rsid w:val="005A0AAD"/>
    <w:rsid w:val="005A33F8"/>
    <w:rsid w:val="005A65F8"/>
    <w:rsid w:val="005D7DDF"/>
    <w:rsid w:val="00603BDE"/>
    <w:rsid w:val="00605C4F"/>
    <w:rsid w:val="00611C47"/>
    <w:rsid w:val="00630462"/>
    <w:rsid w:val="00671AEA"/>
    <w:rsid w:val="00674862"/>
    <w:rsid w:val="00677911"/>
    <w:rsid w:val="006B0AC7"/>
    <w:rsid w:val="006B4C18"/>
    <w:rsid w:val="006C190E"/>
    <w:rsid w:val="00711FDD"/>
    <w:rsid w:val="00727A70"/>
    <w:rsid w:val="007304BC"/>
    <w:rsid w:val="007459F2"/>
    <w:rsid w:val="00746AC6"/>
    <w:rsid w:val="00750D9B"/>
    <w:rsid w:val="00796537"/>
    <w:rsid w:val="007A41A0"/>
    <w:rsid w:val="007A6CC0"/>
    <w:rsid w:val="007D0D28"/>
    <w:rsid w:val="007E284F"/>
    <w:rsid w:val="007F4376"/>
    <w:rsid w:val="00800D21"/>
    <w:rsid w:val="008451DB"/>
    <w:rsid w:val="008527D8"/>
    <w:rsid w:val="00863921"/>
    <w:rsid w:val="008A289C"/>
    <w:rsid w:val="008C7675"/>
    <w:rsid w:val="008F4AB6"/>
    <w:rsid w:val="00901E01"/>
    <w:rsid w:val="009023F2"/>
    <w:rsid w:val="009268A8"/>
    <w:rsid w:val="009325E3"/>
    <w:rsid w:val="009365C0"/>
    <w:rsid w:val="0094797A"/>
    <w:rsid w:val="00947E70"/>
    <w:rsid w:val="00955244"/>
    <w:rsid w:val="0097018F"/>
    <w:rsid w:val="00975257"/>
    <w:rsid w:val="009877E0"/>
    <w:rsid w:val="00990000"/>
    <w:rsid w:val="009C6A8B"/>
    <w:rsid w:val="00A02915"/>
    <w:rsid w:val="00A06F41"/>
    <w:rsid w:val="00A7389D"/>
    <w:rsid w:val="00A73C2E"/>
    <w:rsid w:val="00AA1D8D"/>
    <w:rsid w:val="00AA3E2B"/>
    <w:rsid w:val="00AA604B"/>
    <w:rsid w:val="00AB2168"/>
    <w:rsid w:val="00AB7EFB"/>
    <w:rsid w:val="00AF10D6"/>
    <w:rsid w:val="00AF7FAD"/>
    <w:rsid w:val="00B211BE"/>
    <w:rsid w:val="00B21E61"/>
    <w:rsid w:val="00B36187"/>
    <w:rsid w:val="00B47730"/>
    <w:rsid w:val="00B479FD"/>
    <w:rsid w:val="00B509F4"/>
    <w:rsid w:val="00B652A4"/>
    <w:rsid w:val="00B741A2"/>
    <w:rsid w:val="00B84753"/>
    <w:rsid w:val="00BA1576"/>
    <w:rsid w:val="00BB4A83"/>
    <w:rsid w:val="00BC182D"/>
    <w:rsid w:val="00BD70A2"/>
    <w:rsid w:val="00BE40BC"/>
    <w:rsid w:val="00BF45C9"/>
    <w:rsid w:val="00C0075A"/>
    <w:rsid w:val="00C10270"/>
    <w:rsid w:val="00C23454"/>
    <w:rsid w:val="00C43BF8"/>
    <w:rsid w:val="00C53BF9"/>
    <w:rsid w:val="00C66008"/>
    <w:rsid w:val="00CB0664"/>
    <w:rsid w:val="00CC4F8A"/>
    <w:rsid w:val="00D10EF7"/>
    <w:rsid w:val="00D174C6"/>
    <w:rsid w:val="00D2111E"/>
    <w:rsid w:val="00D2521D"/>
    <w:rsid w:val="00D32C33"/>
    <w:rsid w:val="00D42E5E"/>
    <w:rsid w:val="00D467DA"/>
    <w:rsid w:val="00D5170B"/>
    <w:rsid w:val="00D57A06"/>
    <w:rsid w:val="00DA150C"/>
    <w:rsid w:val="00DB07EE"/>
    <w:rsid w:val="00DB4BD9"/>
    <w:rsid w:val="00DD5DD8"/>
    <w:rsid w:val="00DE1323"/>
    <w:rsid w:val="00DE360E"/>
    <w:rsid w:val="00DF6DA5"/>
    <w:rsid w:val="00E05241"/>
    <w:rsid w:val="00E07535"/>
    <w:rsid w:val="00E12382"/>
    <w:rsid w:val="00E219B7"/>
    <w:rsid w:val="00E25908"/>
    <w:rsid w:val="00E2683F"/>
    <w:rsid w:val="00E35040"/>
    <w:rsid w:val="00E452DB"/>
    <w:rsid w:val="00E51EBD"/>
    <w:rsid w:val="00E5545E"/>
    <w:rsid w:val="00EA68A9"/>
    <w:rsid w:val="00EE7AC0"/>
    <w:rsid w:val="00F06F76"/>
    <w:rsid w:val="00F357B9"/>
    <w:rsid w:val="00F507FA"/>
    <w:rsid w:val="00F768C7"/>
    <w:rsid w:val="00FA6F50"/>
    <w:rsid w:val="00FB111D"/>
    <w:rsid w:val="00FB47AB"/>
    <w:rsid w:val="00FC693F"/>
    <w:rsid w:val="00FD002E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1"/>
        <w:szCs w:val="21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F44"/>
  </w:style>
  <w:style w:type="paragraph" w:styleId="Heading1">
    <w:name w:val="heading 1"/>
    <w:basedOn w:val="Normal"/>
    <w:next w:val="Normal"/>
    <w:link w:val="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30"/>
    </w:rPr>
  </w:style>
  <w:style w:type="paragraph" w:styleId="Heading2">
    <w:name w:val="heading 2"/>
    <w:basedOn w:val="Normal"/>
    <w:next w:val="Normal"/>
    <w:link w:val="2Char"/>
    <w:uiPriority w:val="9"/>
    <w:unhideWhenUsed/>
    <w:rsid w:val="00800D21"/>
    <w:pPr>
      <w:keepNext/>
      <w:keepLines/>
      <w:pageBreakBefore/>
      <w:spacing w:before="200"/>
      <w:jc w:val="center"/>
      <w:outlineLvl w:val="1"/>
    </w:pPr>
    <w:rPr>
      <w:rFonts w:asciiTheme="majorHAnsi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unhideWhenUsed/>
    <w:qFormat/>
    <w:rsid w:val="002B11D7"/>
    <w:pPr>
      <w:keepNext/>
      <w:keepLines/>
      <w:spacing w:before="200"/>
      <w:jc w:val="center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uiPriority w:val="9"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5Char"/>
    <w:uiPriority w:val="9"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line="240" w:lineRule="auto"/>
    </w:pPr>
  </w:style>
  <w:style w:type="character" w:customStyle="1" w:styleId="1Char">
    <w:name w:val="标题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30"/>
    </w:rPr>
  </w:style>
  <w:style w:type="character" w:customStyle="1" w:styleId="2Char">
    <w:name w:val="标题 2 Char"/>
    <w:basedOn w:val="DefaultParagraphFont"/>
    <w:link w:val="Heading2"/>
    <w:uiPriority w:val="9"/>
    <w:rsid w:val="00800D21"/>
    <w:rPr>
      <w:rFonts w:asciiTheme="majorHAnsi" w:hAnsiTheme="majorHAnsi" w:cstheme="majorBidi"/>
      <w:b/>
      <w:bCs/>
      <w:sz w:val="28"/>
      <w:szCs w:val="28"/>
    </w:rPr>
  </w:style>
  <w:style w:type="character" w:customStyle="1" w:styleId="3Char">
    <w:name w:val="标题 3 Char"/>
    <w:basedOn w:val="DefaultParagraphFont"/>
    <w:link w:val="Heading3"/>
    <w:uiPriority w:val="9"/>
    <w:rsid w:val="002B11D7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le">
    <w:name w:val="Title"/>
    <w:basedOn w:val="Normal"/>
    <w:next w:val="Normal"/>
    <w:link w:val="Char"/>
    <w:uiPriority w:val="10"/>
    <w:rsid w:val="00DE360E"/>
    <w:pPr>
      <w:pBdr>
        <w:bottom w:val="single" w:sz="8" w:space="1" w:color="auto"/>
      </w:pBd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spacing w:val="5"/>
      <w:kern w:val="28"/>
      <w:sz w:val="32"/>
      <w:szCs w:val="52"/>
    </w:rPr>
  </w:style>
  <w:style w:type="character" w:customStyle="1" w:styleId="Char">
    <w:name w:val="标题 Char"/>
    <w:basedOn w:val="DefaultParagraphFont"/>
    <w:link w:val="Title"/>
    <w:uiPriority w:val="10"/>
    <w:rsid w:val="00DE360E"/>
    <w:rPr>
      <w:rFonts w:asciiTheme="majorHAnsi" w:eastAsiaTheme="majorEastAsia" w:hAnsiTheme="majorHAnsi" w:cstheme="majorBidi"/>
      <w:spacing w:val="5"/>
      <w:kern w:val="28"/>
      <w:sz w:val="32"/>
      <w:szCs w:val="52"/>
    </w:rPr>
  </w:style>
  <w:style w:type="paragraph" w:styleId="Subtitle">
    <w:name w:val="Subtitle"/>
    <w:basedOn w:val="Normal"/>
    <w:next w:val="Normal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DefaultParagraphFont"/>
    <w:link w:val="BodyText3"/>
    <w:uiPriority w:val="99"/>
    <w:rsid w:val="00AA1D8D"/>
    <w:rPr>
      <w:sz w:val="16"/>
      <w:szCs w:val="16"/>
    </w:rPr>
  </w:style>
  <w:style w:type="paragraph" w:customStyle="1" w:styleId="a">
    <w:name w:val="题干"/>
    <w:basedOn w:val="Normal"/>
    <w:next w:val="Normal"/>
    <w:link w:val="ItemStemChar"/>
    <w:uiPriority w:val="8"/>
    <w:qFormat/>
    <w:rsid w:val="00BC48D5"/>
  </w:style>
  <w:style w:type="character" w:customStyle="1" w:styleId="ItemStemChar">
    <w:name w:val="Item Stem Char"/>
    <w:basedOn w:val="DefaultParagraphFont"/>
    <w:link w:val="a"/>
    <w:rsid w:val="00BC48D5"/>
  </w:style>
  <w:style w:type="paragraph" w:customStyle="1" w:styleId="a0">
    <w:name w:val="小题描述"/>
    <w:basedOn w:val="Normal"/>
    <w:next w:val="Normal"/>
    <w:link w:val="ItemQuestionDescChar"/>
    <w:uiPriority w:val="8"/>
    <w:qFormat/>
    <w:rsid w:val="00BC48D5"/>
    <w:rPr>
      <w:bCs/>
    </w:rPr>
  </w:style>
  <w:style w:type="character" w:customStyle="1" w:styleId="ItemQuestionDescChar">
    <w:name w:val="Item Question Desc Char"/>
    <w:basedOn w:val="DefaultParagraphFont"/>
    <w:link w:val="a0"/>
    <w:rsid w:val="00BC48D5"/>
    <w:rPr>
      <w:bCs/>
    </w:rPr>
  </w:style>
  <w:style w:type="paragraph" w:customStyle="1" w:styleId="a1">
    <w:name w:val="小题选项"/>
    <w:basedOn w:val="Normal"/>
    <w:link w:val="ItemQuestionOptsChar"/>
    <w:uiPriority w:val="8"/>
    <w:qFormat/>
    <w:rsid w:val="00BC48D5"/>
  </w:style>
  <w:style w:type="character" w:customStyle="1" w:styleId="ItemQuestionOptsChar">
    <w:name w:val="Item Question Opts Char"/>
    <w:basedOn w:val="DefaultParagraphFont"/>
    <w:link w:val="a1"/>
    <w:rsid w:val="00BC48D5"/>
  </w:style>
  <w:style w:type="paragraph" w:customStyle="1" w:styleId="a2">
    <w:name w:val="答案"/>
    <w:basedOn w:val="Normal"/>
    <w:link w:val="ItemAnswerChar"/>
    <w:uiPriority w:val="8"/>
    <w:qFormat/>
    <w:rsid w:val="00BC48D5"/>
    <w:pPr>
      <w:spacing w:line="240" w:lineRule="auto"/>
    </w:pPr>
  </w:style>
  <w:style w:type="character" w:customStyle="1" w:styleId="ItemAnswerChar">
    <w:name w:val="Item Answer Char"/>
    <w:basedOn w:val="DefaultParagraphFont"/>
    <w:link w:val="a2"/>
    <w:rsid w:val="00BC48D5"/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DefaultParagraphFont"/>
    <w:link w:val="Macro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DefaultParagraphFont"/>
    <w:link w:val="Heading4"/>
    <w:uiPriority w:val="9"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DefaultParagraphFont"/>
    <w:link w:val="Heading5"/>
    <w:uiPriority w:val="9"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customStyle="1" w:styleId="a3">
    <w:name w:val="横排选项"/>
    <w:basedOn w:val="TableNormal"/>
    <w:uiPriority w:val="58"/>
    <w:rsid w:val="00FC69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name w:val="竖排选项"/>
    <w:basedOn w:val="TableNormal"/>
    <w:uiPriority w:val="58"/>
    <w:rsid w:val="00FC69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Accent1">
    <w:name w:val="Light Shading Accent 1"/>
    <w:basedOn w:val="TableNormal"/>
    <w:uiPriority w:val="60"/>
    <w:rsid w:val="00FC693F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">
    <w:name w:val="Light Shading Accent 2"/>
    <w:basedOn w:val="TableNormal"/>
    <w:uiPriority w:val="60"/>
    <w:rsid w:val="00FC693F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">
    <w:name w:val="Light Shading Accent 3"/>
    <w:basedOn w:val="TableNormal"/>
    <w:uiPriority w:val="60"/>
    <w:rsid w:val="00FC693F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">
    <w:name w:val="Light Shading Accent 4"/>
    <w:basedOn w:val="TableNormal"/>
    <w:uiPriority w:val="60"/>
    <w:rsid w:val="00FC693F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">
    <w:name w:val="Light Shading Accent 5"/>
    <w:basedOn w:val="TableNormal"/>
    <w:uiPriority w:val="60"/>
    <w:rsid w:val="00FC693F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Accent6">
    <w:name w:val="Light Shading Accent 6"/>
    <w:basedOn w:val="TableNormal"/>
    <w:uiPriority w:val="60"/>
    <w:rsid w:val="00FC693F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Accent1">
    <w:name w:val="Light List Accent 1"/>
    <w:basedOn w:val="TableNormal"/>
    <w:uiPriority w:val="61"/>
    <w:rsid w:val="00FC69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">
    <w:name w:val="Light List Accent 2"/>
    <w:basedOn w:val="TableNormal"/>
    <w:uiPriority w:val="61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">
    <w:name w:val="Light List Accent 3"/>
    <w:basedOn w:val="TableNormal"/>
    <w:uiPriority w:val="61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">
    <w:name w:val="Light List Accent 4"/>
    <w:basedOn w:val="TableNormal"/>
    <w:uiPriority w:val="61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">
    <w:name w:val="Light List Accent 5"/>
    <w:basedOn w:val="TableNormal"/>
    <w:uiPriority w:val="61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">
    <w:name w:val="Light List Accent 6"/>
    <w:basedOn w:val="TableNormal"/>
    <w:uiPriority w:val="61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Accent1">
    <w:name w:val="Light Grid Accent 1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Accent2">
    <w:name w:val="Light Grid Accent 2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Accent3">
    <w:name w:val="Light Grid Accent 3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Accent4">
    <w:name w:val="Light Grid Accent 4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Accent5">
    <w:name w:val="Light Grid Accent 5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Accent6">
    <w:name w:val="Light Grid Accent 6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Accent1">
    <w:name w:val="Medium Shading 1 Accent 1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Accent2">
    <w:name w:val="Medium Shading 1 Accent 2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Accent3">
    <w:name w:val="Medium Shading 1 Accent 3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Accent4">
    <w:name w:val="Medium Shading 1 Accent 4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Accent5">
    <w:name w:val="Medium Shading 1 Accent 5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Accent6">
    <w:name w:val="Medium Shading 1 Accent 6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Accent1">
    <w:name w:val="Medium Shading 2 Accent 1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Accent2">
    <w:name w:val="Medium Shading 2 Accent 2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Accent3">
    <w:name w:val="Medium Shading 2 Accent 3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Accent4">
    <w:name w:val="Medium Shading 2 Accent 4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Accent5">
    <w:name w:val="Medium Shading 2 Accent 5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Accent6">
    <w:name w:val="Medium Shading 2 Accent 6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Accent1">
    <w:name w:val="Medium List 1 Accent 1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Accent2">
    <w:name w:val="Medium List 1 Accent 2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Accent3">
    <w:name w:val="Medium List 1 Accent 3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Accent4">
    <w:name w:val="Medium List 1 Accent 4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Accent5">
    <w:name w:val="Medium List 1 Accent 5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Accent6">
    <w:name w:val="Medium List 1 Accent 6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Accent1">
    <w:name w:val="Medium List 2 Accent 1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Accent2">
    <w:name w:val="Medium List 2 Accent 2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Accent3">
    <w:name w:val="Medium List 2 Accent 3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Accent4">
    <w:name w:val="Medium List 2 Accent 4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Accent5">
    <w:name w:val="Medium List 2 Accent 5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Accent6">
    <w:name w:val="Medium List 2 Accent 6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Accent1">
    <w:name w:val="Medium Grid 1 Accent 1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Accent2">
    <w:name w:val="Medium Grid 1 Accent 2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Accent3">
    <w:name w:val="Medium Grid 1 Accent 3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Accent4">
    <w:name w:val="Medium Grid 1 Accent 4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Accent5">
    <w:name w:val="Medium Grid 1 Accent 5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Accent6">
    <w:name w:val="Medium Grid 1 Accent 6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Accent1">
    <w:name w:val="Medium Grid 2 Accent 1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Accent2">
    <w:name w:val="Medium Grid 2 Accent 2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Accent3">
    <w:name w:val="Medium Grid 2 Accent 3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Accent4">
    <w:name w:val="Medium Grid 2 Accent 4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Accent5">
    <w:name w:val="Medium Grid 2 Accent 5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Accent6">
    <w:name w:val="Medium Grid 2 Accent 6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Accent1">
    <w:name w:val="Medium Grid 3 Accent 1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Accent2">
    <w:name w:val="Medium Grid 3 Accent 2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Accent3">
    <w:name w:val="Medium Grid 3 Accent 3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Accent4">
    <w:name w:val="Medium Grid 3 Accent 4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Accent5">
    <w:name w:val="Medium Grid 3 Accent 5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Accent6">
    <w:name w:val="Medium Grid 3 Accent 6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Accent1">
    <w:name w:val="Dark List Accent 1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Accent2">
    <w:name w:val="Dark List Accent 2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Accent3">
    <w:name w:val="Dark List Accent 3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Accent4">
    <w:name w:val="Dark List Accent 4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Accent5">
    <w:name w:val="Dark List Accent 5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Accent6">
    <w:name w:val="Dark List Accent 6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Accent1">
    <w:name w:val="Colorful Shading Accent 1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Accent2">
    <w:name w:val="Colorful Shading Accent 2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Accent3">
    <w:name w:val="Colorful Shading Accent 3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Accent4">
    <w:name w:val="Colorful Shading Accent 4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Accent5">
    <w:name w:val="Colorful Shading Accent 5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Accent6">
    <w:name w:val="Colorful Shading Accent 6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Accent1">
    <w:name w:val="Colorful List Accent 1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Accent2">
    <w:name w:val="Colorful List Accent 2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Accent3">
    <w:name w:val="Colorful List Accent 3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Accent4">
    <w:name w:val="Colorful List Accent 4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Accent5">
    <w:name w:val="Colorful List Accent 5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Accent6">
    <w:name w:val="Colorful List Accent 6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Accent1">
    <w:name w:val="Colorful Grid Accent 1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Accent2">
    <w:name w:val="Colorful Grid Accent 2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Accent3">
    <w:name w:val="Colorful Grid Accent 3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Accent4">
    <w:name w:val="Colorful Grid Accent 4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Accent5">
    <w:name w:val="Colorful Grid Accent 5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Accent6">
    <w:name w:val="Colorful Grid Accent 6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Header">
    <w:name w:val="header"/>
    <w:basedOn w:val="Normal"/>
    <w:link w:val="Char5"/>
    <w:uiPriority w:val="99"/>
    <w:unhideWhenUsed/>
    <w:rsid w:val="00BA15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DefaultParagraphFont"/>
    <w:link w:val="Header"/>
    <w:uiPriority w:val="99"/>
    <w:rsid w:val="00BA1576"/>
    <w:rPr>
      <w:sz w:val="18"/>
      <w:szCs w:val="18"/>
    </w:rPr>
  </w:style>
  <w:style w:type="paragraph" w:styleId="Footer">
    <w:name w:val="footer"/>
    <w:basedOn w:val="Normal"/>
    <w:link w:val="Char6"/>
    <w:uiPriority w:val="99"/>
    <w:unhideWhenUsed/>
    <w:rsid w:val="00BA15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DefaultParagraphFont"/>
    <w:link w:val="Footer"/>
    <w:uiPriority w:val="99"/>
    <w:rsid w:val="00BA1576"/>
    <w:rPr>
      <w:sz w:val="18"/>
      <w:szCs w:val="18"/>
    </w:rPr>
  </w:style>
  <w:style w:type="paragraph" w:customStyle="1" w:styleId="ItemStem">
    <w:name w:val="ItemStem"/>
    <w:rsid w:val="00B741A2"/>
    <w:pPr>
      <w:spacing w:line="312" w:lineRule="auto"/>
      <w:jc w:val="both"/>
    </w:pPr>
  </w:style>
  <w:style w:type="paragraph" w:customStyle="1" w:styleId="ItemQDesc">
    <w:name w:val="ItemQDesc"/>
    <w:basedOn w:val="ItemStem"/>
    <w:rsid w:val="00E05241"/>
  </w:style>
  <w:style w:type="table" w:customStyle="1" w:styleId="TableOptsV">
    <w:name w:val="TableOptsV"/>
    <w:basedOn w:val="TableNormal"/>
    <w:uiPriority w:val="99"/>
    <w:rsid w:val="006B4C18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Answer">
    <w:name w:val="ItemAnswer"/>
    <w:basedOn w:val="Normal"/>
    <w:rsid w:val="007A41A0"/>
    <w:pPr>
      <w:spacing w:line="312" w:lineRule="auto"/>
    </w:pPr>
  </w:style>
  <w:style w:type="paragraph" w:customStyle="1" w:styleId="OptWithTabs4">
    <w:name w:val="OptWithTabs4"/>
    <w:basedOn w:val="Normal"/>
    <w:next w:val="Normal"/>
    <w:rsid w:val="00611C47"/>
    <w:pPr>
      <w:tabs>
        <w:tab w:val="left" w:pos="326"/>
        <w:tab w:val="left" w:pos="2453"/>
        <w:tab w:val="left" w:pos="4578"/>
        <w:tab w:val="left" w:pos="6705"/>
      </w:tabs>
    </w:pPr>
  </w:style>
  <w:style w:type="table" w:customStyle="1" w:styleId="TableGrid0">
    <w:name w:val="TableGrid"/>
    <w:basedOn w:val="TableNormal"/>
    <w:uiPriority w:val="99"/>
    <w:rsid w:val="00D2111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108" w:type="dxa"/>
        <w:bottom w:w="85" w:type="dxa"/>
        <w:right w:w="108" w:type="dxa"/>
      </w:tblCellMar>
    </w:tblPr>
  </w:style>
  <w:style w:type="paragraph" w:customStyle="1" w:styleId="OptWithTabs2">
    <w:name w:val="OptWithTabs2"/>
    <w:basedOn w:val="OptWithTabs4"/>
    <w:next w:val="Normal"/>
    <w:qFormat/>
    <w:rsid w:val="00A02915"/>
    <w:pPr>
      <w:tabs>
        <w:tab w:val="clear" w:pos="2453"/>
        <w:tab w:val="clear" w:pos="6705"/>
      </w:tabs>
    </w:pPr>
  </w:style>
  <w:style w:type="paragraph" w:customStyle="1" w:styleId="OptWithTabs1">
    <w:name w:val="OptWithTabs1"/>
    <w:basedOn w:val="OptWithTabs4"/>
    <w:next w:val="Normal"/>
    <w:qFormat/>
    <w:rsid w:val="00A02915"/>
    <w:pPr>
      <w:tabs>
        <w:tab w:val="clear" w:pos="2453"/>
        <w:tab w:val="clear" w:pos="4578"/>
        <w:tab w:val="clear" w:pos="6705"/>
      </w:tabs>
    </w:pPr>
  </w:style>
  <w:style w:type="paragraph" w:customStyle="1" w:styleId="OptWithTabs3">
    <w:name w:val="OptWithTabs3"/>
    <w:basedOn w:val="OptWithTabs4"/>
    <w:next w:val="Normal"/>
    <w:rsid w:val="00E12382"/>
    <w:pPr>
      <w:tabs>
        <w:tab w:val="clear" w:pos="2453"/>
        <w:tab w:val="left" w:pos="3066"/>
        <w:tab w:val="clear" w:pos="4578"/>
        <w:tab w:val="left" w:pos="5796"/>
        <w:tab w:val="clear" w:pos="6705"/>
      </w:tabs>
    </w:pPr>
  </w:style>
  <w:style w:type="paragraph" w:customStyle="1" w:styleId="ItemStemSpecialEnglishDuanWenGaiCuo1">
    <w:name w:val="ItemStemSpecialEnglishDuanWenGaiCuo1"/>
    <w:basedOn w:val="ItemStem"/>
    <w:qFormat/>
    <w:rsid w:val="007D0D28"/>
    <w:pPr>
      <w:spacing w:line="408" w:lineRule="auto"/>
    </w:pPr>
  </w:style>
  <w:style w:type="paragraph" w:customStyle="1" w:styleId="ItemQDescSpecialEnglishDanJuGaiCuo">
    <w:name w:val="ItemQDescSpecialEnglishDanJuGaiCuo"/>
    <w:basedOn w:val="ItemQDesc"/>
    <w:qFormat/>
    <w:rsid w:val="007304BC"/>
    <w:pPr>
      <w:tabs>
        <w:tab w:val="right" w:pos="8610"/>
      </w:tabs>
    </w:pPr>
  </w:style>
  <w:style w:type="paragraph" w:customStyle="1" w:styleId="ItemStemSpecialEnglishDuanWenGaiCuo2">
    <w:name w:val="ItemStemSpecialEnglishDuanWenGaiCuo2"/>
    <w:basedOn w:val="ItemStem"/>
    <w:qFormat/>
    <w:rsid w:val="00B652A4"/>
    <w:pPr>
      <w:tabs>
        <w:tab w:val="right" w:pos="8610"/>
      </w:tabs>
    </w:pPr>
  </w:style>
  <w:style w:type="table" w:customStyle="1" w:styleId="TableOptsEnglishXuanCiTianKong">
    <w:name w:val="TableOptsEnglishXuanCiTianKong"/>
    <w:basedOn w:val="TableNormal"/>
    <w:uiPriority w:val="99"/>
    <w:rsid w:val="00630462"/>
    <w:pPr>
      <w:tabs>
        <w:tab w:val="left" w:pos="1680"/>
        <w:tab w:val="left" w:pos="3360"/>
        <w:tab w:val="left" w:pos="5040"/>
        <w:tab w:val="left" w:pos="6720"/>
      </w:tabs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nespaceMathQuestion">
    <w:name w:val="LinespaceMathQuestion"/>
    <w:basedOn w:val="Normal"/>
    <w:next w:val="Normal"/>
    <w:rsid w:val="002D3194"/>
    <w:pPr>
      <w:tabs>
        <w:tab w:val="left" w:pos="195"/>
      </w:tabs>
      <w:spacing w:line="16" w:lineRule="exact"/>
      <w:ind w:left="93" w:hanging="93" w:hangingChars="93"/>
    </w:pPr>
  </w:style>
  <w:style w:type="paragraph" w:customStyle="1" w:styleId="ItemQDescSpecialEnglishDanXuan2">
    <w:name w:val="ItemQDescSpecialEnglishDanXuan2"/>
    <w:basedOn w:val="LinespaceMathQuestion"/>
    <w:qFormat/>
    <w:rsid w:val="003232E3"/>
    <w:pPr>
      <w:tabs>
        <w:tab w:val="clear" w:pos="195"/>
        <w:tab w:val="left" w:pos="307"/>
      </w:tabs>
      <w:ind w:left="146" w:hanging="146" w:hangingChars="146"/>
    </w:pPr>
  </w:style>
  <w:style w:type="table" w:customStyle="1" w:styleId="TableGrid1x1">
    <w:name w:val="TableGrid1x1"/>
    <w:basedOn w:val="TableGrid0"/>
    <w:uiPriority w:val="99"/>
    <w:rsid w:val="00727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108" w:type="dxa"/>
        <w:bottom w:w="85" w:type="dxa"/>
        <w:right w:w="108" w:type="dxa"/>
      </w:tblCellMar>
    </w:tblPr>
  </w:style>
  <w:style w:type="paragraph" w:customStyle="1" w:styleId="TitleSpecialMath">
    <w:name w:val="TitleSpecialMath"/>
    <w:basedOn w:val="Normal"/>
    <w:next w:val="Normal"/>
    <w:rsid w:val="00605C4F"/>
    <w:pPr>
      <w:ind w:left="193" w:hanging="193"/>
      <w:jc w:val="center"/>
    </w:pPr>
    <w:rPr>
      <w:b/>
      <w:sz w:val="24"/>
    </w:rPr>
  </w:style>
  <w:style w:type="paragraph" w:customStyle="1" w:styleId="LinespaceMathQuestionType">
    <w:name w:val="LinespaceMathQuestionType"/>
    <w:basedOn w:val="Normal"/>
    <w:next w:val="Normal"/>
    <w:qFormat/>
    <w:rsid w:val="00053416"/>
    <w:pPr>
      <w:spacing w:line="160" w:lineRule="exact"/>
      <w:ind w:left="193" w:hanging="193"/>
    </w:pPr>
  </w:style>
  <w:style w:type="paragraph" w:customStyle="1" w:styleId="Title2SpecialMath">
    <w:name w:val="Title2SpecialMath"/>
    <w:basedOn w:val="Normal"/>
    <w:next w:val="Normal"/>
    <w:rsid w:val="00605C4F"/>
    <w:pPr>
      <w:jc w:val="center"/>
    </w:pPr>
  </w:style>
  <w:style w:type="paragraph" w:customStyle="1" w:styleId="ItemQDescSpecialMathIndent1">
    <w:name w:val="ItemQDescSpecialMathIndent1"/>
    <w:basedOn w:val="ItemStem"/>
    <w:rsid w:val="002D5F44"/>
    <w:pPr>
      <w:tabs>
        <w:tab w:val="left" w:pos="515"/>
      </w:tabs>
      <w:ind w:left="245" w:hanging="111" w:leftChars="134" w:hangingChars="111"/>
    </w:pPr>
  </w:style>
  <w:style w:type="paragraph" w:customStyle="1" w:styleId="ItemQDescSpecialMathIndent2">
    <w:name w:val="ItemQDescSpecialMathIndent2"/>
    <w:basedOn w:val="ItemStem"/>
    <w:rsid w:val="002D5F44"/>
    <w:pPr>
      <w:tabs>
        <w:tab w:val="left" w:pos="613"/>
      </w:tabs>
      <w:ind w:left="292" w:hanging="158" w:leftChars="134" w:hangingChars="158"/>
    </w:pPr>
  </w:style>
  <w:style w:type="paragraph" w:customStyle="1" w:styleId="OptWithTabs4SpecialMathIndent1">
    <w:name w:val="OptWithTabs4SpecialMathIndent1"/>
    <w:basedOn w:val="Normal"/>
    <w:next w:val="Normal"/>
    <w:rsid w:val="007A6CC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OptWithTabs2SpecialMathIndent1">
    <w:name w:val="OptWithTabs2SpecialMathIndent1"/>
    <w:basedOn w:val="OptWithTabs4SpecialMathIndent1"/>
    <w:next w:val="Normal"/>
    <w:qFormat/>
    <w:rsid w:val="00750D9B"/>
    <w:pPr>
      <w:tabs>
        <w:tab w:val="clear" w:pos="2799"/>
        <w:tab w:val="clear" w:pos="7335"/>
      </w:tabs>
    </w:pPr>
  </w:style>
  <w:style w:type="paragraph" w:customStyle="1" w:styleId="OptWithTabs1SpecialMathIndent1">
    <w:name w:val="OptWithTabs1SpecialMathIndent1"/>
    <w:basedOn w:val="OptWithTabs2SpecialMathIndent1"/>
    <w:next w:val="Normal"/>
    <w:qFormat/>
    <w:rsid w:val="00750D9B"/>
    <w:pPr>
      <w:tabs>
        <w:tab w:val="clear" w:pos="5055"/>
      </w:tabs>
    </w:pPr>
  </w:style>
  <w:style w:type="paragraph" w:customStyle="1" w:styleId="OptWithTabs4SpecialMathIndent2">
    <w:name w:val="OptWithTabs4SpecialMathIndent2"/>
    <w:basedOn w:val="Normal"/>
    <w:next w:val="Normal"/>
    <w:qFormat/>
    <w:rsid w:val="007A6CC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OptWithTabs2SpecialMathIndent2">
    <w:name w:val="OptWithTabs2SpecialMathIndent2"/>
    <w:basedOn w:val="OptWithTabs4SpecialMathIndent2"/>
    <w:next w:val="Normal"/>
    <w:qFormat/>
    <w:rsid w:val="00750D9B"/>
    <w:pPr>
      <w:tabs>
        <w:tab w:val="clear" w:pos="2913"/>
        <w:tab w:val="clear" w:pos="7371"/>
      </w:tabs>
    </w:pPr>
  </w:style>
  <w:style w:type="paragraph" w:customStyle="1" w:styleId="OptWithTabs1SpecialMathIndent2">
    <w:name w:val="OptWithTabs1SpecialMathIndent2"/>
    <w:basedOn w:val="OptWithTabs2SpecialMathIndent2"/>
    <w:next w:val="Normal"/>
    <w:qFormat/>
    <w:rsid w:val="00750D9B"/>
    <w:pPr>
      <w:tabs>
        <w:tab w:val="clear" w:pos="5151"/>
      </w:tabs>
    </w:pPr>
  </w:style>
  <w:style w:type="paragraph" w:customStyle="1" w:styleId="ItemQDescSpecialMathIndent1Indent1">
    <w:name w:val="ItemQDescSpecialMathIndent1Indent1"/>
    <w:basedOn w:val="ItemStem"/>
    <w:rsid w:val="002D5F44"/>
    <w:pPr>
      <w:tabs>
        <w:tab w:val="left" w:pos="893"/>
      </w:tabs>
      <w:ind w:left="425" w:hanging="156" w:leftChars="269" w:hangingChars="156"/>
    </w:pPr>
  </w:style>
  <w:style w:type="paragraph" w:customStyle="1" w:styleId="ItemQDescSpecialMathIndent2Indent1">
    <w:name w:val="ItemQDescSpecialMathIndent2Indent1"/>
    <w:basedOn w:val="ItemStem"/>
    <w:rsid w:val="00EA68A9"/>
    <w:pPr>
      <w:tabs>
        <w:tab w:val="left" w:pos="895"/>
      </w:tabs>
      <w:ind w:left="446" w:hanging="160" w:leftChars="286" w:hangingChars="160"/>
    </w:pPr>
  </w:style>
  <w:style w:type="paragraph" w:customStyle="1" w:styleId="ItemSub2QDescSpecialMathIndent">
    <w:name w:val="ItemSub2QDescSpecialMathIndent"/>
    <w:basedOn w:val="ItemQDescSpecialMathIndent2Indent1"/>
    <w:qFormat/>
    <w:rsid w:val="00EA68A9"/>
    <w:pPr>
      <w:ind w:left="572" w:leftChars="412"/>
    </w:pPr>
  </w:style>
  <w:style w:type="paragraph" w:styleId="BalloonText">
    <w:name w:val="Balloon Text"/>
    <w:basedOn w:val="Normal"/>
    <w:link w:val="Char7"/>
    <w:uiPriority w:val="99"/>
    <w:semiHidden/>
    <w:unhideWhenUsed/>
    <w:rsid w:val="00FB47AB"/>
    <w:pPr>
      <w:spacing w:line="240" w:lineRule="auto"/>
    </w:pPr>
    <w:rPr>
      <w:sz w:val="18"/>
      <w:szCs w:val="18"/>
    </w:rPr>
  </w:style>
  <w:style w:type="character" w:customStyle="1" w:styleId="Char7">
    <w:name w:val="批注框文本 Char"/>
    <w:basedOn w:val="DefaultParagraphFont"/>
    <w:link w:val="BalloonText"/>
    <w:uiPriority w:val="99"/>
    <w:semiHidden/>
    <w:rsid w:val="00FB47AB"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6024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jpe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jpe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numbering" Target="numbering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EA063C-F276-4C38-B33D-12459E4EB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China</cp:lastModifiedBy>
  <cp:revision>5</cp:revision>
  <dcterms:created xsi:type="dcterms:W3CDTF">2019-10-22T06:53:00Z</dcterms:created>
  <dcterms:modified xsi:type="dcterms:W3CDTF">2019-10-22T06:56:00Z</dcterms:modified>
</cp:coreProperties>
</file>